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F3F0F" w14:textId="33276D9F" w:rsidR="00006781" w:rsidRPr="00300406" w:rsidRDefault="00006781" w:rsidP="00006781">
      <w:pPr>
        <w:pStyle w:val="BijlageGenummerdKop"/>
        <w:numPr>
          <w:ilvl w:val="0"/>
          <w:numId w:val="0"/>
        </w:numPr>
      </w:pPr>
      <w:bookmarkStart w:id="0" w:name="_Toc496111699"/>
      <w:bookmarkStart w:id="1" w:name="_Toc193728482"/>
      <w:r>
        <w:t xml:space="preserve">Bijlage </w:t>
      </w:r>
      <w:r w:rsidR="00C465FA">
        <w:t>B</w:t>
      </w:r>
      <w:r>
        <w:t xml:space="preserve"> </w:t>
      </w:r>
      <w:r w:rsidRPr="00300406">
        <w:t>Aanvullende eigen verklaring</w:t>
      </w:r>
      <w:bookmarkEnd w:id="0"/>
      <w:bookmarkEnd w:id="1"/>
    </w:p>
    <w:p w14:paraId="21E32BB8" w14:textId="77777777" w:rsidR="00006781" w:rsidRPr="00300406" w:rsidRDefault="00006781" w:rsidP="00006781">
      <w:pPr>
        <w:tabs>
          <w:tab w:val="num" w:pos="900"/>
        </w:tabs>
        <w:rPr>
          <w:rFonts w:cs="V&amp;W Syntax (Adobe)"/>
          <w:bCs/>
          <w:szCs w:val="18"/>
        </w:rPr>
      </w:pPr>
      <w:r w:rsidRPr="00300406">
        <w:rPr>
          <w:rFonts w:cs="V&amp;W Syntax (Adobe)"/>
          <w:bCs/>
          <w:szCs w:val="18"/>
        </w:rPr>
        <w:t xml:space="preserve">Naam en adres van de onderneming: </w:t>
      </w:r>
    </w:p>
    <w:p w14:paraId="231102B2" w14:textId="77777777" w:rsidR="00006781" w:rsidRPr="00300406" w:rsidRDefault="00006781" w:rsidP="00006781">
      <w:pPr>
        <w:tabs>
          <w:tab w:val="num" w:pos="900"/>
        </w:tabs>
        <w:rPr>
          <w:rFonts w:cs="V&amp;W Syntax (Adobe)"/>
          <w:bCs/>
          <w:szCs w:val="18"/>
        </w:rPr>
      </w:pPr>
    </w:p>
    <w:p w14:paraId="5EA119C3" w14:textId="77777777" w:rsidR="00006781" w:rsidRPr="00300406" w:rsidRDefault="00006781" w:rsidP="00006781">
      <w:pPr>
        <w:tabs>
          <w:tab w:val="num" w:pos="900"/>
        </w:tabs>
        <w:rPr>
          <w:rFonts w:cs="V&amp;W Syntax (Adobe)"/>
        </w:rPr>
      </w:pPr>
      <w:r w:rsidRPr="00300406">
        <w:rPr>
          <w:rFonts w:cs="V&amp;W Syntax (Adobe)"/>
        </w:rPr>
        <w:t>…………………………………………………………………………………………………………………………………………</w:t>
      </w:r>
    </w:p>
    <w:p w14:paraId="65664965" w14:textId="77777777" w:rsidR="00006781" w:rsidRPr="00300406" w:rsidRDefault="00006781" w:rsidP="00006781">
      <w:pPr>
        <w:tabs>
          <w:tab w:val="num" w:pos="900"/>
        </w:tabs>
        <w:rPr>
          <w:rFonts w:cs="V&amp;W Syntax (Adobe)"/>
          <w:bCs/>
          <w:szCs w:val="18"/>
        </w:rPr>
      </w:pPr>
    </w:p>
    <w:p w14:paraId="201A95B0" w14:textId="77777777" w:rsidR="00006781" w:rsidRPr="00300406" w:rsidRDefault="00006781" w:rsidP="00006781">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36ED4D4A" w14:textId="77777777" w:rsidR="00006781" w:rsidRPr="00300406" w:rsidRDefault="00006781" w:rsidP="00006781">
      <w:pPr>
        <w:tabs>
          <w:tab w:val="num" w:pos="900"/>
        </w:tabs>
        <w:rPr>
          <w:rFonts w:cs="V&amp;W Syntax (Adobe)"/>
          <w:bCs/>
          <w:szCs w:val="18"/>
        </w:rPr>
      </w:pPr>
    </w:p>
    <w:p w14:paraId="48BAED3E" w14:textId="77777777" w:rsidR="00006781" w:rsidRPr="00300406" w:rsidRDefault="00006781" w:rsidP="00006781">
      <w:pPr>
        <w:tabs>
          <w:tab w:val="num" w:pos="900"/>
        </w:tabs>
        <w:rPr>
          <w:rFonts w:cs="V&amp;W Syntax (Adobe)"/>
        </w:rPr>
      </w:pPr>
      <w:r w:rsidRPr="00300406">
        <w:rPr>
          <w:rFonts w:cs="V&amp;W Syntax (Adobe)"/>
        </w:rPr>
        <w:t>KvK-nummer: ………</w:t>
      </w:r>
    </w:p>
    <w:p w14:paraId="462C49CD" w14:textId="77777777" w:rsidR="00006781" w:rsidRPr="00300406" w:rsidRDefault="00006781" w:rsidP="00006781">
      <w:pPr>
        <w:tabs>
          <w:tab w:val="num" w:pos="900"/>
        </w:tabs>
        <w:rPr>
          <w:rFonts w:cs="V&amp;W Syntax (Adobe)"/>
        </w:rPr>
      </w:pPr>
    </w:p>
    <w:p w14:paraId="2C1814FE" w14:textId="77777777" w:rsidR="00006781" w:rsidRPr="00300406" w:rsidRDefault="00006781" w:rsidP="00006781">
      <w:pPr>
        <w:tabs>
          <w:tab w:val="num" w:pos="900"/>
        </w:tabs>
        <w:rPr>
          <w:rFonts w:cs="V&amp;W Syntax (Adobe)"/>
        </w:rPr>
      </w:pPr>
      <w:r w:rsidRPr="00300406">
        <w:rPr>
          <w:rFonts w:cs="V&amp;W Syntax (Adobe)"/>
        </w:rPr>
        <w:t xml:space="preserve">Vestigingsnummer: ………… </w:t>
      </w:r>
    </w:p>
    <w:p w14:paraId="32EA0DBF" w14:textId="77777777" w:rsidR="00006781" w:rsidRPr="00300406" w:rsidRDefault="00006781" w:rsidP="00006781">
      <w:pPr>
        <w:tabs>
          <w:tab w:val="num" w:pos="900"/>
        </w:tabs>
        <w:rPr>
          <w:rFonts w:cs="V&amp;W Syntax (Adobe)"/>
          <w:bCs/>
          <w:szCs w:val="18"/>
        </w:rPr>
      </w:pPr>
    </w:p>
    <w:p w14:paraId="581E1813" w14:textId="77777777" w:rsidR="00006781" w:rsidRPr="00300406" w:rsidRDefault="00006781" w:rsidP="00006781">
      <w:pPr>
        <w:tabs>
          <w:tab w:val="num" w:pos="900"/>
        </w:tabs>
        <w:rPr>
          <w:rFonts w:cs="V&amp;W Syntax (Adobe)"/>
          <w:bCs/>
          <w:szCs w:val="18"/>
        </w:rPr>
      </w:pPr>
      <w:r w:rsidRPr="00300406">
        <w:rPr>
          <w:rFonts w:cs="V&amp;W Syntax (Adobe)"/>
          <w:bCs/>
          <w:szCs w:val="18"/>
        </w:rPr>
        <w:t>Contactpersoon van de onderneming (naam, email, telefoon):</w:t>
      </w:r>
    </w:p>
    <w:p w14:paraId="158E79E1" w14:textId="77777777" w:rsidR="00006781" w:rsidRPr="00300406" w:rsidRDefault="00006781" w:rsidP="00006781">
      <w:pPr>
        <w:tabs>
          <w:tab w:val="num" w:pos="900"/>
        </w:tabs>
        <w:rPr>
          <w:rFonts w:cs="V&amp;W Syntax (Adobe)"/>
          <w:bCs/>
          <w:szCs w:val="18"/>
        </w:rPr>
      </w:pPr>
    </w:p>
    <w:p w14:paraId="15E67293" w14:textId="77777777" w:rsidR="00006781" w:rsidRPr="00300406" w:rsidRDefault="00006781" w:rsidP="00006781">
      <w:pPr>
        <w:tabs>
          <w:tab w:val="num" w:pos="900"/>
        </w:tabs>
        <w:rPr>
          <w:rFonts w:cs="V&amp;W Syntax (Adobe)"/>
        </w:rPr>
      </w:pPr>
      <w:r w:rsidRPr="00300406">
        <w:rPr>
          <w:rFonts w:cs="V&amp;W Syntax (Adobe)"/>
        </w:rPr>
        <w:t>…………………………………………………………………………………………………………………………………………</w:t>
      </w:r>
    </w:p>
    <w:p w14:paraId="44C62FF8" w14:textId="77777777" w:rsidR="00006781" w:rsidRPr="00300406" w:rsidRDefault="00006781" w:rsidP="00006781">
      <w:pPr>
        <w:tabs>
          <w:tab w:val="num" w:pos="900"/>
        </w:tabs>
        <w:rPr>
          <w:rFonts w:cs="V&amp;W Syntax (Adobe)"/>
        </w:rPr>
      </w:pPr>
    </w:p>
    <w:p w14:paraId="022B0A46" w14:textId="77777777" w:rsidR="00006781" w:rsidRPr="00300406" w:rsidRDefault="00006781" w:rsidP="00006781">
      <w:pPr>
        <w:tabs>
          <w:tab w:val="num" w:pos="900"/>
        </w:tabs>
        <w:rPr>
          <w:rFonts w:cs="V&amp;W Syntax (Adobe)"/>
        </w:rPr>
      </w:pPr>
    </w:p>
    <w:p w14:paraId="4835D65A" w14:textId="77777777" w:rsidR="00006781" w:rsidRPr="00300406" w:rsidRDefault="00006781" w:rsidP="00006781">
      <w:pPr>
        <w:numPr>
          <w:ilvl w:val="0"/>
          <w:numId w:val="33"/>
        </w:numPr>
        <w:spacing w:line="260" w:lineRule="atLeast"/>
        <w:ind w:left="0"/>
        <w:rPr>
          <w:rFonts w:cs="Verdana"/>
          <w:b/>
          <w:bCs/>
          <w:szCs w:val="18"/>
        </w:rPr>
      </w:pPr>
      <w:r w:rsidRPr="00300406">
        <w:rPr>
          <w:rFonts w:cs="Verdana"/>
          <w:b/>
          <w:bCs/>
          <w:szCs w:val="18"/>
        </w:rPr>
        <w:t>VRAGEN TEN AANZIEN VAN VOORKENNIS EN BELANGENVERSTRENGELING</w:t>
      </w:r>
    </w:p>
    <w:p w14:paraId="546D1A01" w14:textId="77777777" w:rsidR="00006781" w:rsidRPr="00300406" w:rsidRDefault="00006781" w:rsidP="00006781">
      <w:pPr>
        <w:spacing w:line="260" w:lineRule="atLeast"/>
        <w:ind w:hanging="709"/>
        <w:rPr>
          <w:rFonts w:cs="Verdana"/>
          <w:szCs w:val="18"/>
        </w:rPr>
      </w:pPr>
    </w:p>
    <w:p w14:paraId="788B8B00" w14:textId="77777777" w:rsidR="00006781" w:rsidRPr="00300406" w:rsidRDefault="00006781" w:rsidP="00006781">
      <w:pPr>
        <w:numPr>
          <w:ilvl w:val="1"/>
          <w:numId w:val="33"/>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1C607BC2" w14:textId="77777777" w:rsidR="00006781" w:rsidRPr="00300406" w:rsidRDefault="00006781" w:rsidP="00006781">
      <w:pPr>
        <w:spacing w:line="260" w:lineRule="atLeast"/>
        <w:ind w:hanging="709"/>
        <w:rPr>
          <w:rFonts w:cs="Verdana"/>
          <w:szCs w:val="18"/>
        </w:rPr>
      </w:pPr>
    </w:p>
    <w:p w14:paraId="3C788596" w14:textId="77777777" w:rsidR="00006781" w:rsidRPr="00300406" w:rsidRDefault="00006781" w:rsidP="00006781">
      <w:pPr>
        <w:spacing w:line="260" w:lineRule="atLeast"/>
        <w:ind w:hanging="1"/>
        <w:rPr>
          <w:rFonts w:cs="Verdana"/>
          <w:szCs w:val="18"/>
        </w:rPr>
      </w:pPr>
      <w:proofErr w:type="gramStart"/>
      <w:r w:rsidRPr="00300406">
        <w:rPr>
          <w:rFonts w:cs="Verdana"/>
          <w:szCs w:val="18"/>
        </w:rPr>
        <w:t>Ja /</w:t>
      </w:r>
      <w:proofErr w:type="gramEnd"/>
      <w:r w:rsidRPr="00300406">
        <w:rPr>
          <w:rFonts w:cs="Verdana"/>
          <w:szCs w:val="18"/>
        </w:rPr>
        <w:t xml:space="preserve"> nee (doorhalen wat niet van toepassing is)</w:t>
      </w:r>
    </w:p>
    <w:p w14:paraId="76A9A999" w14:textId="77777777" w:rsidR="00006781" w:rsidRPr="00300406" w:rsidRDefault="00006781" w:rsidP="00006781">
      <w:pPr>
        <w:spacing w:line="260" w:lineRule="atLeast"/>
        <w:ind w:hanging="1"/>
        <w:rPr>
          <w:rFonts w:cs="Verdana"/>
          <w:szCs w:val="18"/>
        </w:rPr>
      </w:pPr>
    </w:p>
    <w:p w14:paraId="65DC582D" w14:textId="77777777" w:rsidR="00006781" w:rsidRPr="00300406" w:rsidRDefault="00006781" w:rsidP="00006781">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512FB174" w14:textId="77777777" w:rsidR="00006781" w:rsidRPr="00300406" w:rsidRDefault="00006781" w:rsidP="00006781">
      <w:pPr>
        <w:spacing w:line="260" w:lineRule="atLeast"/>
        <w:ind w:hanging="709"/>
        <w:rPr>
          <w:rFonts w:cs="Verdana"/>
          <w:szCs w:val="18"/>
        </w:rPr>
      </w:pPr>
    </w:p>
    <w:p w14:paraId="2DB799B1" w14:textId="77777777" w:rsidR="00006781" w:rsidRPr="00300406" w:rsidRDefault="00006781" w:rsidP="00006781">
      <w:pPr>
        <w:spacing w:line="260" w:lineRule="atLeast"/>
        <w:rPr>
          <w:rFonts w:cs="Verdana"/>
          <w:szCs w:val="18"/>
        </w:rPr>
      </w:pPr>
      <w:r w:rsidRPr="00300406">
        <w:rPr>
          <w:rFonts w:cs="Verdana"/>
          <w:szCs w:val="18"/>
        </w:rPr>
        <w:t>…………………………………………………………………………………………………………………………………………</w:t>
      </w:r>
    </w:p>
    <w:p w14:paraId="778FDA03" w14:textId="77777777" w:rsidR="00006781" w:rsidRPr="00300406" w:rsidRDefault="00006781" w:rsidP="00006781">
      <w:pPr>
        <w:spacing w:line="260" w:lineRule="atLeast"/>
        <w:rPr>
          <w:rFonts w:cs="Verdana"/>
          <w:szCs w:val="18"/>
        </w:rPr>
      </w:pPr>
      <w:r w:rsidRPr="00300406">
        <w:rPr>
          <w:rFonts w:cs="Verdana"/>
          <w:szCs w:val="18"/>
        </w:rPr>
        <w:t>…………………………………………………………………………………………………………………………………………</w:t>
      </w:r>
    </w:p>
    <w:p w14:paraId="64ABA690" w14:textId="77777777" w:rsidR="00006781" w:rsidRPr="00300406" w:rsidRDefault="00006781" w:rsidP="00006781">
      <w:pPr>
        <w:spacing w:line="260" w:lineRule="atLeast"/>
        <w:rPr>
          <w:rFonts w:cs="Verdana"/>
          <w:szCs w:val="18"/>
        </w:rPr>
      </w:pPr>
      <w:r w:rsidRPr="00300406">
        <w:rPr>
          <w:rFonts w:cs="Verdana"/>
          <w:szCs w:val="18"/>
        </w:rPr>
        <w:t>…………………………………………………………………………………………………………………………………………</w:t>
      </w:r>
    </w:p>
    <w:p w14:paraId="2821DDB9" w14:textId="77777777" w:rsidR="00006781" w:rsidRPr="00300406" w:rsidRDefault="00006781" w:rsidP="00006781">
      <w:pPr>
        <w:spacing w:line="260" w:lineRule="atLeast"/>
        <w:ind w:hanging="709"/>
        <w:rPr>
          <w:rFonts w:cs="Verdana"/>
          <w:szCs w:val="18"/>
        </w:rPr>
      </w:pPr>
    </w:p>
    <w:p w14:paraId="3643BBE7" w14:textId="77777777" w:rsidR="00006781" w:rsidRPr="00300406" w:rsidRDefault="00006781" w:rsidP="00006781">
      <w:pPr>
        <w:numPr>
          <w:ilvl w:val="1"/>
          <w:numId w:val="33"/>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F8C6183" w14:textId="77777777" w:rsidR="00006781" w:rsidRPr="00300406" w:rsidRDefault="00006781" w:rsidP="00006781">
      <w:pPr>
        <w:tabs>
          <w:tab w:val="left" w:pos="-2045"/>
        </w:tabs>
        <w:rPr>
          <w:rFonts w:cs="V&amp;W Syntax (Adobe)"/>
        </w:rPr>
      </w:pPr>
    </w:p>
    <w:p w14:paraId="2785BB34" w14:textId="77777777" w:rsidR="00006781" w:rsidRPr="00300406" w:rsidRDefault="00006781" w:rsidP="00006781">
      <w:pPr>
        <w:tabs>
          <w:tab w:val="left" w:pos="-2045"/>
        </w:tabs>
        <w:rPr>
          <w:rFonts w:cs="V&amp;W Syntax (Adobe)"/>
        </w:rPr>
      </w:pPr>
      <w:proofErr w:type="gramStart"/>
      <w:r w:rsidRPr="00300406">
        <w:rPr>
          <w:rFonts w:cs="V&amp;W Syntax (Adobe)"/>
        </w:rPr>
        <w:t>Ja /</w:t>
      </w:r>
      <w:proofErr w:type="gramEnd"/>
      <w:r w:rsidRPr="00300406">
        <w:rPr>
          <w:rFonts w:cs="V&amp;W Syntax (Adobe)"/>
        </w:rPr>
        <w:t xml:space="preserve"> nee (doorhalen wat niet van toepassing is)</w:t>
      </w:r>
    </w:p>
    <w:p w14:paraId="506B80D9" w14:textId="77777777" w:rsidR="00006781" w:rsidRPr="00300406" w:rsidRDefault="00006781" w:rsidP="00006781">
      <w:pPr>
        <w:tabs>
          <w:tab w:val="left" w:pos="-2045"/>
        </w:tabs>
        <w:rPr>
          <w:rFonts w:cs="V&amp;W Syntax (Adobe)"/>
        </w:rPr>
      </w:pPr>
    </w:p>
    <w:p w14:paraId="473ADF32" w14:textId="77777777" w:rsidR="00006781" w:rsidRPr="00300406" w:rsidRDefault="00006781" w:rsidP="00006781">
      <w:pPr>
        <w:tabs>
          <w:tab w:val="left" w:pos="-2045"/>
        </w:tabs>
        <w:rPr>
          <w:rFonts w:cs="V&amp;W Syntax (Adobe)"/>
        </w:rPr>
      </w:pPr>
      <w:r w:rsidRPr="00300406">
        <w:rPr>
          <w:rFonts w:cs="V&amp;W Syntax (Adobe)"/>
        </w:rPr>
        <w:t>Zo ja, vermeld voor elke persoon:</w:t>
      </w:r>
    </w:p>
    <w:p w14:paraId="38915D40" w14:textId="77777777" w:rsidR="00006781" w:rsidRPr="00300406" w:rsidRDefault="00006781" w:rsidP="00006781">
      <w:pPr>
        <w:numPr>
          <w:ilvl w:val="0"/>
          <w:numId w:val="34"/>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naam en de functie binnen de onderneming;</w:t>
      </w:r>
    </w:p>
    <w:p w14:paraId="3BB34328" w14:textId="77777777" w:rsidR="00006781" w:rsidRPr="00300406" w:rsidRDefault="00006781" w:rsidP="00006781">
      <w:pPr>
        <w:numPr>
          <w:ilvl w:val="0"/>
          <w:numId w:val="34"/>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aard van de betreffende werkzaamheden of diensten, dan wel de betrokkenheid.</w:t>
      </w:r>
    </w:p>
    <w:p w14:paraId="67242660" w14:textId="77777777" w:rsidR="00006781" w:rsidRPr="00300406" w:rsidRDefault="00006781" w:rsidP="00006781">
      <w:pPr>
        <w:rPr>
          <w:rFonts w:cs="V&amp;W Syntax (Adobe)"/>
        </w:rPr>
      </w:pPr>
    </w:p>
    <w:p w14:paraId="70E130B3" w14:textId="77777777" w:rsidR="00006781" w:rsidRPr="00300406" w:rsidRDefault="00006781" w:rsidP="00006781">
      <w:pPr>
        <w:spacing w:line="260" w:lineRule="atLeast"/>
        <w:rPr>
          <w:rFonts w:cs="Verdana"/>
          <w:szCs w:val="18"/>
        </w:rPr>
      </w:pPr>
      <w:r w:rsidRPr="00300406">
        <w:rPr>
          <w:rFonts w:cs="Verdana"/>
          <w:szCs w:val="18"/>
        </w:rPr>
        <w:t>…………………………………………………………………………………………………………………………………………</w:t>
      </w:r>
    </w:p>
    <w:p w14:paraId="0A163E96" w14:textId="77777777" w:rsidR="00006781" w:rsidRPr="00300406" w:rsidRDefault="00006781" w:rsidP="00006781">
      <w:pPr>
        <w:spacing w:line="260" w:lineRule="atLeast"/>
        <w:rPr>
          <w:rFonts w:cs="Verdana"/>
          <w:szCs w:val="18"/>
        </w:rPr>
      </w:pPr>
      <w:r w:rsidRPr="00300406">
        <w:rPr>
          <w:rFonts w:cs="Verdana"/>
          <w:szCs w:val="18"/>
        </w:rPr>
        <w:t>…………………………………………………………………………………………………………………………………………</w:t>
      </w:r>
    </w:p>
    <w:p w14:paraId="126BC834" w14:textId="77777777" w:rsidR="00006781" w:rsidRPr="00300406" w:rsidRDefault="00006781" w:rsidP="00006781">
      <w:pPr>
        <w:spacing w:line="260" w:lineRule="atLeast"/>
        <w:rPr>
          <w:rFonts w:cs="Verdana"/>
          <w:szCs w:val="18"/>
        </w:rPr>
      </w:pPr>
      <w:r w:rsidRPr="00300406">
        <w:rPr>
          <w:rFonts w:cs="Verdana"/>
          <w:szCs w:val="18"/>
        </w:rPr>
        <w:t>…………………………………………………………………………………………………………………………………………</w:t>
      </w:r>
    </w:p>
    <w:p w14:paraId="4BEC1FD9" w14:textId="77777777" w:rsidR="00006781" w:rsidRPr="00300406" w:rsidRDefault="00006781" w:rsidP="00006781">
      <w:pPr>
        <w:tabs>
          <w:tab w:val="left" w:pos="-2045"/>
        </w:tabs>
        <w:rPr>
          <w:rFonts w:cs="V&amp;W Syntax (Adobe)"/>
        </w:rPr>
      </w:pPr>
    </w:p>
    <w:p w14:paraId="3C8EA112" w14:textId="77777777" w:rsidR="00006781" w:rsidRPr="00300406" w:rsidRDefault="00006781" w:rsidP="00006781">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46C61631" w14:textId="77777777" w:rsidR="00006781" w:rsidRPr="00300406" w:rsidRDefault="00006781" w:rsidP="00006781">
      <w:pPr>
        <w:tabs>
          <w:tab w:val="left" w:pos="-2045"/>
        </w:tabs>
        <w:rPr>
          <w:rFonts w:cs="V&amp;W Syntax (Adobe)"/>
        </w:rPr>
      </w:pPr>
    </w:p>
    <w:p w14:paraId="384E29CC" w14:textId="77777777" w:rsidR="00006781" w:rsidRPr="00300406" w:rsidRDefault="00006781" w:rsidP="00006781">
      <w:pPr>
        <w:tabs>
          <w:tab w:val="left" w:pos="-2045"/>
        </w:tabs>
        <w:rPr>
          <w:rFonts w:cs="V&amp;W Syntax (Adobe)"/>
        </w:rPr>
      </w:pPr>
      <w:proofErr w:type="gramStart"/>
      <w:r w:rsidRPr="00300406">
        <w:rPr>
          <w:rFonts w:cs="V&amp;W Syntax (Adobe)"/>
        </w:rPr>
        <w:t>Ja /</w:t>
      </w:r>
      <w:proofErr w:type="gramEnd"/>
      <w:r w:rsidRPr="00300406">
        <w:rPr>
          <w:rFonts w:cs="V&amp;W Syntax (Adobe)"/>
        </w:rPr>
        <w:t xml:space="preserve"> nee (doorhalen wat niet van toepassing is)</w:t>
      </w:r>
    </w:p>
    <w:p w14:paraId="29A64257" w14:textId="77777777" w:rsidR="00006781" w:rsidRPr="00300406" w:rsidRDefault="00006781" w:rsidP="00006781">
      <w:pPr>
        <w:tabs>
          <w:tab w:val="left" w:pos="-2045"/>
        </w:tabs>
        <w:rPr>
          <w:rFonts w:cs="V&amp;W Syntax (Adobe)"/>
        </w:rPr>
      </w:pPr>
    </w:p>
    <w:p w14:paraId="6A4BC52A" w14:textId="77777777" w:rsidR="00006781" w:rsidRPr="00300406" w:rsidRDefault="00006781" w:rsidP="00006781">
      <w:pPr>
        <w:tabs>
          <w:tab w:val="left" w:pos="-2045"/>
        </w:tabs>
        <w:rPr>
          <w:rFonts w:cs="V&amp;W Syntax (Adobe)"/>
        </w:rPr>
      </w:pPr>
      <w:r w:rsidRPr="00300406">
        <w:rPr>
          <w:rFonts w:cs="V&amp;W Syntax (Adobe)"/>
        </w:rPr>
        <w:t>Zo ja, vermeld van elke onderaannemer:</w:t>
      </w:r>
    </w:p>
    <w:p w14:paraId="77D7D9FC" w14:textId="77777777" w:rsidR="00006781" w:rsidRPr="00300406" w:rsidRDefault="00006781" w:rsidP="00006781">
      <w:pPr>
        <w:numPr>
          <w:ilvl w:val="0"/>
          <w:numId w:val="35"/>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naam en het adres, de rechtsvorm en het nummer van inschrijving in het handelsregister (of een overeenkomstig register in het land van vestiging);</w:t>
      </w:r>
    </w:p>
    <w:p w14:paraId="2ED290CF" w14:textId="77777777" w:rsidR="00006781" w:rsidRPr="00300406" w:rsidRDefault="00006781" w:rsidP="00006781">
      <w:pPr>
        <w:numPr>
          <w:ilvl w:val="0"/>
          <w:numId w:val="35"/>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aard van de betreffende werkzaamheden of diensten, dan wel de betrokkenheid.</w:t>
      </w:r>
    </w:p>
    <w:p w14:paraId="5F0A1D34" w14:textId="77777777" w:rsidR="00006781" w:rsidRPr="00300406" w:rsidRDefault="00006781" w:rsidP="00006781">
      <w:pPr>
        <w:tabs>
          <w:tab w:val="left" w:pos="720"/>
        </w:tabs>
        <w:ind w:hanging="720"/>
        <w:rPr>
          <w:rFonts w:cs="V&amp;W Syntax (Adobe)"/>
        </w:rPr>
      </w:pPr>
    </w:p>
    <w:p w14:paraId="220F4316" w14:textId="77777777" w:rsidR="00006781" w:rsidRPr="00300406" w:rsidRDefault="00006781" w:rsidP="00006781">
      <w:pPr>
        <w:spacing w:line="260" w:lineRule="atLeast"/>
        <w:rPr>
          <w:rFonts w:cs="Verdana"/>
          <w:szCs w:val="18"/>
        </w:rPr>
      </w:pPr>
      <w:r w:rsidRPr="00300406">
        <w:rPr>
          <w:rFonts w:cs="Verdana"/>
          <w:szCs w:val="18"/>
        </w:rPr>
        <w:t>…………………………………………………………………………………………………………………………………………</w:t>
      </w:r>
    </w:p>
    <w:p w14:paraId="3E8D6BBF" w14:textId="77777777" w:rsidR="00006781" w:rsidRPr="00300406" w:rsidRDefault="00006781" w:rsidP="00006781">
      <w:pPr>
        <w:spacing w:line="260" w:lineRule="atLeast"/>
        <w:rPr>
          <w:rFonts w:cs="Verdana"/>
          <w:szCs w:val="18"/>
        </w:rPr>
      </w:pPr>
      <w:r w:rsidRPr="00300406">
        <w:rPr>
          <w:rFonts w:cs="Verdana"/>
          <w:szCs w:val="18"/>
        </w:rPr>
        <w:t>…………………………………………………………………………………………………………………………………………</w:t>
      </w:r>
    </w:p>
    <w:p w14:paraId="526B6689" w14:textId="77777777" w:rsidR="00006781" w:rsidRPr="00300406" w:rsidRDefault="00006781" w:rsidP="00006781">
      <w:pPr>
        <w:spacing w:line="260" w:lineRule="atLeast"/>
        <w:rPr>
          <w:rFonts w:cs="Verdana"/>
          <w:szCs w:val="18"/>
        </w:rPr>
      </w:pPr>
      <w:r w:rsidRPr="00300406">
        <w:rPr>
          <w:rFonts w:cs="Verdana"/>
          <w:szCs w:val="18"/>
        </w:rPr>
        <w:t>…………………………………………………………………………………………………………………………………………</w:t>
      </w:r>
    </w:p>
    <w:p w14:paraId="7D49820A" w14:textId="77777777" w:rsidR="00006781" w:rsidRPr="00300406" w:rsidRDefault="00006781" w:rsidP="00006781">
      <w:pPr>
        <w:tabs>
          <w:tab w:val="left" w:pos="-2045"/>
        </w:tabs>
        <w:rPr>
          <w:rFonts w:cs="V&amp;W Syntax (Adobe)"/>
        </w:rPr>
      </w:pPr>
    </w:p>
    <w:p w14:paraId="080EA589" w14:textId="77777777" w:rsidR="00006781" w:rsidRPr="00300406" w:rsidRDefault="00006781" w:rsidP="00006781">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4F11B76" w14:textId="77777777" w:rsidR="00006781" w:rsidRPr="00300406" w:rsidRDefault="00006781" w:rsidP="00006781">
      <w:pPr>
        <w:tabs>
          <w:tab w:val="left" w:pos="-2045"/>
        </w:tabs>
        <w:rPr>
          <w:rFonts w:cs="V&amp;W Syntax (Adobe)"/>
        </w:rPr>
      </w:pPr>
    </w:p>
    <w:p w14:paraId="20B75B88" w14:textId="77777777" w:rsidR="00006781" w:rsidRPr="00300406" w:rsidRDefault="00006781" w:rsidP="00006781">
      <w:pPr>
        <w:tabs>
          <w:tab w:val="left" w:pos="-2045"/>
        </w:tabs>
        <w:rPr>
          <w:rFonts w:cs="V&amp;W Syntax (Adobe)"/>
        </w:rPr>
      </w:pPr>
      <w:proofErr w:type="gramStart"/>
      <w:r w:rsidRPr="00300406">
        <w:rPr>
          <w:rFonts w:cs="V&amp;W Syntax (Adobe)"/>
        </w:rPr>
        <w:t>Ja /</w:t>
      </w:r>
      <w:proofErr w:type="gramEnd"/>
      <w:r w:rsidRPr="00300406">
        <w:rPr>
          <w:rFonts w:cs="V&amp;W Syntax (Adobe)"/>
        </w:rPr>
        <w:t xml:space="preserve"> nee (doorhalen wat niet van toepassing is)</w:t>
      </w:r>
    </w:p>
    <w:p w14:paraId="353F25D5" w14:textId="77777777" w:rsidR="00006781" w:rsidRPr="00300406" w:rsidRDefault="00006781" w:rsidP="00006781">
      <w:pPr>
        <w:tabs>
          <w:tab w:val="left" w:pos="-2045"/>
        </w:tabs>
        <w:rPr>
          <w:rFonts w:cs="V&amp;W Syntax (Adobe)"/>
        </w:rPr>
      </w:pPr>
    </w:p>
    <w:p w14:paraId="529B2369" w14:textId="77777777" w:rsidR="00006781" w:rsidRPr="00300406" w:rsidRDefault="00006781" w:rsidP="00006781">
      <w:pPr>
        <w:tabs>
          <w:tab w:val="left" w:pos="-2045"/>
        </w:tabs>
        <w:rPr>
          <w:rFonts w:cs="V&amp;W Syntax (Adobe)"/>
        </w:rPr>
      </w:pPr>
      <w:r w:rsidRPr="00300406">
        <w:rPr>
          <w:rFonts w:cs="V&amp;W Syntax (Adobe)"/>
        </w:rPr>
        <w:t>Zo ja, vermeld van elke adviseur:</w:t>
      </w:r>
    </w:p>
    <w:p w14:paraId="24AA547A" w14:textId="77777777" w:rsidR="00006781" w:rsidRPr="00300406" w:rsidRDefault="00006781" w:rsidP="00006781">
      <w:pPr>
        <w:numPr>
          <w:ilvl w:val="0"/>
          <w:numId w:val="36"/>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3577A449" w14:textId="77777777" w:rsidR="00006781" w:rsidRPr="00300406" w:rsidRDefault="00006781" w:rsidP="00006781">
      <w:pPr>
        <w:numPr>
          <w:ilvl w:val="0"/>
          <w:numId w:val="36"/>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aard van de betreffende werkzaamheden of diensten, dan wel de betrokkenheid.</w:t>
      </w:r>
    </w:p>
    <w:p w14:paraId="49E667CD" w14:textId="77777777" w:rsidR="00006781" w:rsidRPr="00300406" w:rsidRDefault="00006781" w:rsidP="00006781">
      <w:pPr>
        <w:tabs>
          <w:tab w:val="left" w:pos="720"/>
        </w:tabs>
        <w:ind w:hanging="720"/>
        <w:rPr>
          <w:rFonts w:cs="V&amp;W Syntax (Adobe)"/>
        </w:rPr>
      </w:pPr>
    </w:p>
    <w:p w14:paraId="2728F0CD" w14:textId="77777777" w:rsidR="00006781" w:rsidRPr="00300406" w:rsidRDefault="00006781" w:rsidP="00006781">
      <w:pPr>
        <w:spacing w:line="260" w:lineRule="atLeast"/>
        <w:rPr>
          <w:rFonts w:cs="Verdana"/>
          <w:szCs w:val="18"/>
        </w:rPr>
      </w:pPr>
      <w:r w:rsidRPr="00300406">
        <w:rPr>
          <w:rFonts w:cs="Verdana"/>
          <w:szCs w:val="18"/>
        </w:rPr>
        <w:t>…………………………………………………………………………………………………………………………………………</w:t>
      </w:r>
    </w:p>
    <w:p w14:paraId="68AAAD54" w14:textId="77777777" w:rsidR="00006781" w:rsidRPr="00300406" w:rsidRDefault="00006781" w:rsidP="00006781">
      <w:pPr>
        <w:spacing w:line="260" w:lineRule="atLeast"/>
        <w:rPr>
          <w:rFonts w:cs="Verdana"/>
          <w:szCs w:val="18"/>
        </w:rPr>
      </w:pPr>
      <w:r w:rsidRPr="00300406">
        <w:rPr>
          <w:rFonts w:cs="Verdana"/>
          <w:szCs w:val="18"/>
        </w:rPr>
        <w:t>…………………………………………………………………………………………………………………………………………</w:t>
      </w:r>
    </w:p>
    <w:p w14:paraId="76C86CF1" w14:textId="77777777" w:rsidR="00006781" w:rsidRPr="00300406" w:rsidRDefault="00006781" w:rsidP="00006781">
      <w:pPr>
        <w:spacing w:line="260" w:lineRule="atLeast"/>
        <w:rPr>
          <w:rFonts w:cs="Verdana"/>
          <w:szCs w:val="18"/>
        </w:rPr>
      </w:pPr>
      <w:r w:rsidRPr="00300406">
        <w:rPr>
          <w:rFonts w:cs="Verdana"/>
          <w:szCs w:val="18"/>
        </w:rPr>
        <w:t>…………………………………………………………………………………………………………………………………………</w:t>
      </w:r>
    </w:p>
    <w:p w14:paraId="02085C4E" w14:textId="77777777" w:rsidR="00006781" w:rsidRPr="00300406" w:rsidRDefault="00006781" w:rsidP="00006781">
      <w:pPr>
        <w:tabs>
          <w:tab w:val="left" w:pos="-2045"/>
        </w:tabs>
        <w:rPr>
          <w:rFonts w:cs="V&amp;W Syntax (Adobe)"/>
        </w:rPr>
      </w:pPr>
    </w:p>
    <w:p w14:paraId="15C9CE77" w14:textId="77777777" w:rsidR="00006781" w:rsidRPr="00300406" w:rsidRDefault="00006781" w:rsidP="00006781">
      <w:pPr>
        <w:numPr>
          <w:ilvl w:val="1"/>
          <w:numId w:val="33"/>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7A027290" w14:textId="77777777" w:rsidR="00006781" w:rsidRPr="00300406" w:rsidRDefault="00006781" w:rsidP="00006781">
      <w:pPr>
        <w:spacing w:line="260" w:lineRule="atLeast"/>
        <w:rPr>
          <w:rFonts w:cs="Verdana"/>
          <w:szCs w:val="18"/>
        </w:rPr>
      </w:pPr>
      <w:proofErr w:type="gramStart"/>
      <w:r w:rsidRPr="00300406">
        <w:rPr>
          <w:rFonts w:cs="Verdana"/>
          <w:szCs w:val="18"/>
        </w:rPr>
        <w:t>Ja /</w:t>
      </w:r>
      <w:proofErr w:type="gramEnd"/>
      <w:r w:rsidRPr="00300406">
        <w:rPr>
          <w:rFonts w:cs="Verdana"/>
          <w:szCs w:val="18"/>
        </w:rPr>
        <w:t xml:space="preserve"> nee (doorhalen wat niet van toepassing is)</w:t>
      </w:r>
    </w:p>
    <w:p w14:paraId="4AF1EC28" w14:textId="77777777" w:rsidR="00006781" w:rsidRPr="00300406" w:rsidRDefault="00006781" w:rsidP="00006781">
      <w:pPr>
        <w:spacing w:line="260" w:lineRule="atLeast"/>
        <w:rPr>
          <w:rFonts w:cs="Verdana"/>
          <w:szCs w:val="18"/>
        </w:rPr>
      </w:pPr>
    </w:p>
    <w:p w14:paraId="3DFD9F76" w14:textId="77777777" w:rsidR="00006781" w:rsidRPr="00300406" w:rsidRDefault="00006781" w:rsidP="00006781">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45DB3F0B" w14:textId="77777777" w:rsidR="00006781" w:rsidRPr="00300406" w:rsidRDefault="00006781" w:rsidP="00006781">
      <w:pPr>
        <w:spacing w:line="260" w:lineRule="atLeast"/>
        <w:rPr>
          <w:rFonts w:cs="Verdana"/>
          <w:szCs w:val="18"/>
        </w:rPr>
      </w:pPr>
    </w:p>
    <w:p w14:paraId="070E6649" w14:textId="77777777" w:rsidR="00006781" w:rsidRPr="00300406" w:rsidRDefault="00006781" w:rsidP="00006781">
      <w:pPr>
        <w:spacing w:line="260" w:lineRule="atLeast"/>
        <w:rPr>
          <w:rFonts w:cs="Verdana"/>
          <w:szCs w:val="18"/>
        </w:rPr>
      </w:pPr>
      <w:proofErr w:type="gramStart"/>
      <w:r w:rsidRPr="00300406">
        <w:rPr>
          <w:rFonts w:cs="Verdana"/>
          <w:szCs w:val="18"/>
        </w:rPr>
        <w:t>Ja /</w:t>
      </w:r>
      <w:proofErr w:type="gramEnd"/>
      <w:r w:rsidRPr="00300406">
        <w:rPr>
          <w:rFonts w:cs="Verdana"/>
          <w:szCs w:val="18"/>
        </w:rPr>
        <w:t xml:space="preserve"> nee (doorhalen wat niet van toepassing is)</w:t>
      </w:r>
    </w:p>
    <w:p w14:paraId="4E76B777" w14:textId="77777777" w:rsidR="00006781" w:rsidRPr="00300406" w:rsidRDefault="00006781" w:rsidP="00006781">
      <w:pPr>
        <w:spacing w:line="260" w:lineRule="atLeast"/>
        <w:rPr>
          <w:rFonts w:cs="Verdana"/>
          <w:szCs w:val="18"/>
        </w:rPr>
      </w:pPr>
    </w:p>
    <w:p w14:paraId="3B692BDE" w14:textId="77777777" w:rsidR="00006781" w:rsidRPr="00300406" w:rsidRDefault="00006781" w:rsidP="00006781">
      <w:pPr>
        <w:spacing w:line="260" w:lineRule="atLeast"/>
        <w:rPr>
          <w:rFonts w:cs="Verdana"/>
          <w:szCs w:val="18"/>
        </w:rPr>
      </w:pPr>
      <w:r w:rsidRPr="00300406">
        <w:rPr>
          <w:rFonts w:cs="Verdana"/>
          <w:szCs w:val="18"/>
        </w:rPr>
        <w:t>Zo ja, vermeld voor elke onderneming:</w:t>
      </w:r>
    </w:p>
    <w:p w14:paraId="4CC4C31B" w14:textId="77777777" w:rsidR="00006781" w:rsidRPr="00300406" w:rsidRDefault="00006781" w:rsidP="00006781">
      <w:pPr>
        <w:numPr>
          <w:ilvl w:val="0"/>
          <w:numId w:val="37"/>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337DCC62" w14:textId="77777777" w:rsidR="00006781" w:rsidRPr="00300406" w:rsidRDefault="00006781" w:rsidP="00006781">
      <w:pPr>
        <w:numPr>
          <w:ilvl w:val="0"/>
          <w:numId w:val="37"/>
        </w:numPr>
        <w:tabs>
          <w:tab w:val="clear" w:pos="1410"/>
          <w:tab w:val="left" w:pos="-2045"/>
          <w:tab w:val="num" w:pos="1800"/>
        </w:tabs>
        <w:ind w:left="0" w:hanging="360"/>
        <w:rPr>
          <w:rFonts w:cs="V&amp;W Syntax (Adobe)"/>
        </w:rPr>
      </w:pPr>
      <w:proofErr w:type="gramStart"/>
      <w:r w:rsidRPr="00300406">
        <w:rPr>
          <w:rFonts w:cs="V&amp;W Syntax (Adobe)"/>
        </w:rPr>
        <w:t>de</w:t>
      </w:r>
      <w:proofErr w:type="gramEnd"/>
      <w:r w:rsidRPr="00300406">
        <w:rPr>
          <w:rFonts w:cs="V&amp;W Syntax (Adobe)"/>
        </w:rPr>
        <w:t xml:space="preserve"> aard van de betreffende werkzaamheden of diensten, dan wel de betrokkenheid.</w:t>
      </w:r>
    </w:p>
    <w:p w14:paraId="7C16A2D1" w14:textId="77777777" w:rsidR="00006781" w:rsidRPr="00300406" w:rsidRDefault="00006781" w:rsidP="00006781">
      <w:pPr>
        <w:spacing w:line="260" w:lineRule="atLeast"/>
        <w:ind w:hanging="709"/>
        <w:rPr>
          <w:rFonts w:cs="Verdana"/>
          <w:b/>
          <w:bCs/>
          <w:szCs w:val="18"/>
        </w:rPr>
      </w:pPr>
    </w:p>
    <w:p w14:paraId="0B711641" w14:textId="77777777" w:rsidR="00006781" w:rsidRPr="00300406" w:rsidRDefault="00006781" w:rsidP="00006781">
      <w:pPr>
        <w:spacing w:line="260" w:lineRule="atLeast"/>
        <w:rPr>
          <w:rFonts w:cs="Verdana"/>
          <w:szCs w:val="18"/>
        </w:rPr>
      </w:pPr>
      <w:r w:rsidRPr="00300406">
        <w:rPr>
          <w:rFonts w:cs="Verdana"/>
          <w:szCs w:val="18"/>
        </w:rPr>
        <w:t>…………………………………………………………………………………………………………………………………………</w:t>
      </w:r>
    </w:p>
    <w:p w14:paraId="0C6F6580" w14:textId="77777777" w:rsidR="00006781" w:rsidRPr="00300406" w:rsidRDefault="00006781" w:rsidP="00006781">
      <w:pPr>
        <w:spacing w:line="260" w:lineRule="atLeast"/>
        <w:rPr>
          <w:rFonts w:cs="Verdana"/>
          <w:szCs w:val="18"/>
        </w:rPr>
      </w:pPr>
      <w:r w:rsidRPr="00300406">
        <w:rPr>
          <w:rFonts w:cs="Verdana"/>
          <w:szCs w:val="18"/>
        </w:rPr>
        <w:t>…………………………………………………………………………………………………………………………………………</w:t>
      </w:r>
    </w:p>
    <w:p w14:paraId="2895A795" w14:textId="77777777" w:rsidR="00006781" w:rsidRPr="00300406" w:rsidRDefault="00006781" w:rsidP="00006781">
      <w:pPr>
        <w:spacing w:line="260" w:lineRule="atLeast"/>
        <w:rPr>
          <w:rFonts w:cs="Verdana"/>
          <w:szCs w:val="18"/>
        </w:rPr>
      </w:pPr>
      <w:r w:rsidRPr="00300406">
        <w:rPr>
          <w:rFonts w:cs="Verdana"/>
          <w:szCs w:val="18"/>
        </w:rPr>
        <w:t>…………………………………………………………………………………………………………………………………………</w:t>
      </w:r>
    </w:p>
    <w:p w14:paraId="104ACEEE" w14:textId="77777777" w:rsidR="00006781" w:rsidRPr="00300406" w:rsidRDefault="00006781" w:rsidP="00006781">
      <w:pPr>
        <w:spacing w:line="260" w:lineRule="atLeast"/>
        <w:ind w:hanging="709"/>
        <w:rPr>
          <w:rFonts w:cs="Verdana"/>
          <w:b/>
          <w:bCs/>
          <w:szCs w:val="18"/>
        </w:rPr>
      </w:pPr>
    </w:p>
    <w:p w14:paraId="20F14519" w14:textId="77777777" w:rsidR="00006781" w:rsidRPr="00300406" w:rsidRDefault="00006781" w:rsidP="00006781">
      <w:pPr>
        <w:spacing w:line="260" w:lineRule="atLeast"/>
        <w:ind w:hanging="709"/>
        <w:rPr>
          <w:rFonts w:cs="Verdana"/>
          <w:szCs w:val="18"/>
        </w:rPr>
      </w:pPr>
    </w:p>
    <w:p w14:paraId="62F4923E" w14:textId="77777777" w:rsidR="00006781" w:rsidRPr="00300406" w:rsidRDefault="00006781" w:rsidP="00006781">
      <w:pPr>
        <w:numPr>
          <w:ilvl w:val="0"/>
          <w:numId w:val="33"/>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5B9B3D46" w14:textId="77777777" w:rsidR="00006781" w:rsidRPr="00300406" w:rsidRDefault="00006781" w:rsidP="00006781">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 xml:space="preserve">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14:paraId="6D8A7DB8" w14:textId="77777777" w:rsidR="00006781" w:rsidRPr="00300406" w:rsidRDefault="00006781" w:rsidP="00006781">
      <w:pPr>
        <w:spacing w:line="260" w:lineRule="atLeast"/>
        <w:ind w:hanging="709"/>
        <w:rPr>
          <w:rFonts w:cs="Verdana"/>
          <w:sz w:val="16"/>
          <w:szCs w:val="16"/>
        </w:rPr>
      </w:pPr>
    </w:p>
    <w:p w14:paraId="7505ED22" w14:textId="77777777" w:rsidR="00006781" w:rsidRPr="00300406" w:rsidRDefault="00006781" w:rsidP="00006781">
      <w:pPr>
        <w:numPr>
          <w:ilvl w:val="1"/>
          <w:numId w:val="33"/>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7F6723C3" w14:textId="77777777" w:rsidR="00006781" w:rsidRPr="00300406" w:rsidRDefault="00006781" w:rsidP="00006781">
      <w:pPr>
        <w:spacing w:line="260" w:lineRule="atLeast"/>
        <w:ind w:hanging="709"/>
        <w:rPr>
          <w:rFonts w:cs="Verdana"/>
          <w:szCs w:val="18"/>
        </w:rPr>
      </w:pPr>
    </w:p>
    <w:p w14:paraId="32D3FE21" w14:textId="77777777" w:rsidR="00006781" w:rsidRPr="00300406" w:rsidRDefault="00006781" w:rsidP="00006781">
      <w:pPr>
        <w:spacing w:line="260" w:lineRule="atLeast"/>
        <w:rPr>
          <w:rFonts w:cs="Verdana"/>
          <w:szCs w:val="18"/>
        </w:rPr>
      </w:pPr>
      <w:r w:rsidRPr="00300406">
        <w:rPr>
          <w:rFonts w:cs="Verdana"/>
          <w:szCs w:val="18"/>
        </w:rPr>
        <w:t>…………………………………………………………………………………………………………………………………………</w:t>
      </w:r>
    </w:p>
    <w:p w14:paraId="09C90F6F" w14:textId="77777777" w:rsidR="00006781" w:rsidRPr="00300406" w:rsidRDefault="00006781" w:rsidP="00006781">
      <w:pPr>
        <w:spacing w:line="260" w:lineRule="atLeast"/>
        <w:rPr>
          <w:rFonts w:cs="Verdana"/>
          <w:szCs w:val="18"/>
        </w:rPr>
      </w:pPr>
      <w:r w:rsidRPr="00300406">
        <w:rPr>
          <w:rFonts w:cs="Verdana"/>
          <w:szCs w:val="18"/>
        </w:rPr>
        <w:t>…………………………………………………………………………………………………………………………………………</w:t>
      </w:r>
    </w:p>
    <w:p w14:paraId="0161C7D4" w14:textId="77777777" w:rsidR="00006781" w:rsidRPr="00300406" w:rsidRDefault="00006781" w:rsidP="00006781">
      <w:pPr>
        <w:spacing w:line="260" w:lineRule="atLeast"/>
        <w:rPr>
          <w:rFonts w:cs="Verdana"/>
          <w:szCs w:val="18"/>
        </w:rPr>
      </w:pPr>
      <w:r w:rsidRPr="00300406">
        <w:rPr>
          <w:rFonts w:cs="Verdana"/>
          <w:szCs w:val="18"/>
        </w:rPr>
        <w:t>…………………………………………………………………………………………………………………………………………</w:t>
      </w:r>
    </w:p>
    <w:p w14:paraId="1F3BD3D4" w14:textId="77777777" w:rsidR="00006781" w:rsidRPr="00300406" w:rsidRDefault="00006781" w:rsidP="00006781">
      <w:pPr>
        <w:spacing w:line="260" w:lineRule="atLeast"/>
        <w:ind w:hanging="709"/>
        <w:rPr>
          <w:rFonts w:cs="Verdana"/>
          <w:szCs w:val="18"/>
        </w:rPr>
      </w:pPr>
    </w:p>
    <w:p w14:paraId="553A2E41" w14:textId="77777777" w:rsidR="00006781" w:rsidRPr="00300406" w:rsidRDefault="00006781" w:rsidP="00006781">
      <w:pPr>
        <w:numPr>
          <w:ilvl w:val="1"/>
          <w:numId w:val="33"/>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340D4878" w14:textId="77777777" w:rsidR="00006781" w:rsidRPr="00300406" w:rsidRDefault="00006781" w:rsidP="00006781">
      <w:pPr>
        <w:spacing w:line="260" w:lineRule="atLeast"/>
        <w:ind w:hanging="709"/>
        <w:rPr>
          <w:rFonts w:cs="Verdana"/>
          <w:szCs w:val="18"/>
        </w:rPr>
      </w:pPr>
    </w:p>
    <w:p w14:paraId="7CA20572" w14:textId="77777777" w:rsidR="00006781" w:rsidRPr="00300406" w:rsidRDefault="00006781" w:rsidP="00006781">
      <w:pPr>
        <w:spacing w:line="260" w:lineRule="atLeast"/>
        <w:rPr>
          <w:rFonts w:cs="Verdana"/>
          <w:szCs w:val="18"/>
        </w:rPr>
      </w:pPr>
      <w:r w:rsidRPr="00300406">
        <w:rPr>
          <w:rFonts w:cs="Verdana"/>
          <w:szCs w:val="18"/>
        </w:rPr>
        <w:t>…………………………………………………………………………………………………………………………………………</w:t>
      </w:r>
    </w:p>
    <w:p w14:paraId="6EB7EF28" w14:textId="77777777" w:rsidR="00006781" w:rsidRPr="00300406" w:rsidRDefault="00006781" w:rsidP="00006781">
      <w:pPr>
        <w:spacing w:line="260" w:lineRule="atLeast"/>
        <w:rPr>
          <w:rFonts w:cs="Verdana"/>
          <w:szCs w:val="18"/>
        </w:rPr>
      </w:pPr>
      <w:r w:rsidRPr="00300406">
        <w:rPr>
          <w:rFonts w:cs="Verdana"/>
          <w:szCs w:val="18"/>
        </w:rPr>
        <w:t>…………………………………………………………………………………………………………………………………………</w:t>
      </w:r>
    </w:p>
    <w:p w14:paraId="215EBE67" w14:textId="77777777" w:rsidR="00006781" w:rsidRPr="00300406" w:rsidRDefault="00006781" w:rsidP="00006781">
      <w:pPr>
        <w:spacing w:line="260" w:lineRule="atLeast"/>
        <w:rPr>
          <w:rFonts w:cs="Verdana"/>
          <w:szCs w:val="18"/>
        </w:rPr>
      </w:pPr>
      <w:r w:rsidRPr="00300406">
        <w:rPr>
          <w:rFonts w:cs="Verdana"/>
          <w:szCs w:val="18"/>
        </w:rPr>
        <w:t>…………………………………………………………………………………………………………………………………………</w:t>
      </w:r>
    </w:p>
    <w:p w14:paraId="4ABB4C69" w14:textId="77777777" w:rsidR="00006781" w:rsidRPr="00300406" w:rsidRDefault="00006781" w:rsidP="00006781">
      <w:pPr>
        <w:spacing w:line="260" w:lineRule="atLeast"/>
        <w:rPr>
          <w:rFonts w:cs="Verdana"/>
          <w:szCs w:val="18"/>
        </w:rPr>
      </w:pPr>
    </w:p>
    <w:p w14:paraId="0E6F2D91" w14:textId="77777777" w:rsidR="00006781" w:rsidRPr="00300406" w:rsidRDefault="00006781" w:rsidP="00006781">
      <w:pPr>
        <w:numPr>
          <w:ilvl w:val="1"/>
          <w:numId w:val="33"/>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5A33C9D9" w14:textId="77777777" w:rsidR="00006781" w:rsidRPr="00300406" w:rsidRDefault="00006781" w:rsidP="00006781">
      <w:pPr>
        <w:spacing w:line="260" w:lineRule="atLeast"/>
        <w:rPr>
          <w:rFonts w:cs="Verdana"/>
          <w:szCs w:val="18"/>
        </w:rPr>
      </w:pPr>
    </w:p>
    <w:p w14:paraId="0FD37030" w14:textId="77777777" w:rsidR="00006781" w:rsidRPr="00300406" w:rsidRDefault="00006781" w:rsidP="00006781">
      <w:pPr>
        <w:spacing w:line="260" w:lineRule="atLeast"/>
        <w:rPr>
          <w:rFonts w:cs="Verdana"/>
          <w:szCs w:val="18"/>
        </w:rPr>
      </w:pPr>
      <w:r w:rsidRPr="00300406">
        <w:rPr>
          <w:rFonts w:cs="Verdana"/>
          <w:szCs w:val="18"/>
        </w:rPr>
        <w:t>…………………………………………………………………………………………………………………………………………</w:t>
      </w:r>
    </w:p>
    <w:p w14:paraId="3D83998F" w14:textId="77777777" w:rsidR="00006781" w:rsidRPr="00300406" w:rsidRDefault="00006781" w:rsidP="00006781">
      <w:pPr>
        <w:spacing w:line="260" w:lineRule="atLeast"/>
        <w:rPr>
          <w:rFonts w:cs="Verdana"/>
          <w:szCs w:val="18"/>
        </w:rPr>
      </w:pPr>
      <w:r w:rsidRPr="00300406">
        <w:rPr>
          <w:rFonts w:cs="Verdana"/>
          <w:szCs w:val="18"/>
        </w:rPr>
        <w:t>…………………………………………………………………………………………………………………………………………</w:t>
      </w:r>
    </w:p>
    <w:p w14:paraId="7CA6DEA8" w14:textId="77777777" w:rsidR="00006781" w:rsidRPr="00300406" w:rsidRDefault="00006781" w:rsidP="00006781">
      <w:pPr>
        <w:spacing w:line="260" w:lineRule="atLeast"/>
        <w:rPr>
          <w:rFonts w:cs="Verdana"/>
          <w:szCs w:val="18"/>
        </w:rPr>
      </w:pPr>
      <w:r w:rsidRPr="00300406">
        <w:rPr>
          <w:rFonts w:cs="Verdana"/>
          <w:szCs w:val="18"/>
        </w:rPr>
        <w:t>…………………………………………………………………………………………………………………………………………</w:t>
      </w:r>
    </w:p>
    <w:p w14:paraId="28B8DFD3" w14:textId="77777777" w:rsidR="00006781" w:rsidRPr="00300406" w:rsidRDefault="00006781" w:rsidP="00006781">
      <w:pPr>
        <w:spacing w:line="260" w:lineRule="atLeast"/>
        <w:rPr>
          <w:rFonts w:cs="Verdana"/>
          <w:szCs w:val="18"/>
        </w:rPr>
      </w:pPr>
    </w:p>
    <w:p w14:paraId="576F60D1" w14:textId="77777777" w:rsidR="00006781" w:rsidRPr="00300406" w:rsidRDefault="00006781" w:rsidP="00006781">
      <w:pPr>
        <w:spacing w:line="260" w:lineRule="atLeast"/>
        <w:rPr>
          <w:rFonts w:cs="Verdana"/>
          <w:szCs w:val="18"/>
        </w:rPr>
      </w:pPr>
    </w:p>
    <w:p w14:paraId="66E2107C" w14:textId="77777777" w:rsidR="00006781" w:rsidRPr="00300406" w:rsidRDefault="00006781" w:rsidP="00006781">
      <w:pPr>
        <w:numPr>
          <w:ilvl w:val="0"/>
          <w:numId w:val="33"/>
        </w:numPr>
        <w:spacing w:line="260" w:lineRule="atLeast"/>
        <w:ind w:left="0"/>
        <w:rPr>
          <w:rFonts w:cs="Verdana"/>
          <w:b/>
          <w:bCs/>
          <w:szCs w:val="18"/>
        </w:rPr>
      </w:pPr>
      <w:r w:rsidRPr="00300406">
        <w:rPr>
          <w:rFonts w:cs="Verdana"/>
          <w:b/>
          <w:bCs/>
          <w:szCs w:val="18"/>
        </w:rPr>
        <w:t>VRAAG TEN AANZIEN VAN CONFLICTERENDE BELANGEN</w:t>
      </w:r>
    </w:p>
    <w:p w14:paraId="099F47BB" w14:textId="77777777" w:rsidR="00006781" w:rsidRPr="00300406" w:rsidRDefault="00006781" w:rsidP="00006781">
      <w:pPr>
        <w:spacing w:line="260" w:lineRule="atLeast"/>
        <w:ind w:hanging="349"/>
        <w:rPr>
          <w:rFonts w:cs="Verdana"/>
          <w:bCs/>
          <w:szCs w:val="18"/>
        </w:rPr>
      </w:pPr>
    </w:p>
    <w:p w14:paraId="3E8F8CE0" w14:textId="77777777" w:rsidR="00006781" w:rsidRPr="00300406" w:rsidRDefault="00006781" w:rsidP="00006781">
      <w:pPr>
        <w:numPr>
          <w:ilvl w:val="1"/>
          <w:numId w:val="33"/>
        </w:numPr>
        <w:spacing w:line="260" w:lineRule="atLeast"/>
        <w:ind w:left="0"/>
        <w:rPr>
          <w:rFonts w:cs="Verdana"/>
          <w:szCs w:val="18"/>
        </w:rPr>
      </w:pPr>
      <w:r w:rsidRPr="00300406">
        <w:rPr>
          <w:rFonts w:cs="Verdana"/>
          <w:szCs w:val="18"/>
        </w:rPr>
        <w:t xml:space="preserve">Heeft de onderneming conflicterende </w:t>
      </w:r>
      <w:proofErr w:type="gramStart"/>
      <w:r w:rsidRPr="00300406">
        <w:rPr>
          <w:rFonts w:cs="Verdana"/>
          <w:szCs w:val="18"/>
        </w:rPr>
        <w:t>belangen</w:t>
      </w:r>
      <w:r w:rsidRPr="00300406">
        <w:rPr>
          <w:rFonts w:cs="Verdana"/>
          <w:szCs w:val="18"/>
          <w:vertAlign w:val="superscript"/>
        </w:rPr>
        <w:footnoteReference w:customMarkFollows="1" w:id="1"/>
        <w:t>[</w:t>
      </w:r>
      <w:proofErr w:type="gramEnd"/>
      <w:r w:rsidRPr="00300406">
        <w:rPr>
          <w:rFonts w:cs="Verdana"/>
          <w:szCs w:val="18"/>
          <w:vertAlign w:val="superscript"/>
        </w:rPr>
        <w:t>1]</w:t>
      </w:r>
      <w:r w:rsidRPr="00300406">
        <w:rPr>
          <w:rFonts w:cs="Verdana"/>
          <w:szCs w:val="18"/>
        </w:rPr>
        <w:t xml:space="preserve"> die een negatieve invloed kunnen hebben op de uitvoering van de opdracht?</w:t>
      </w:r>
    </w:p>
    <w:p w14:paraId="241C5334" w14:textId="77777777" w:rsidR="00006781" w:rsidRPr="00300406" w:rsidRDefault="00006781" w:rsidP="00006781">
      <w:pPr>
        <w:spacing w:line="260" w:lineRule="atLeast"/>
        <w:ind w:hanging="349"/>
        <w:rPr>
          <w:rFonts w:cs="Verdana"/>
          <w:bCs/>
          <w:szCs w:val="18"/>
        </w:rPr>
      </w:pPr>
    </w:p>
    <w:p w14:paraId="6DB0C5F5" w14:textId="77777777" w:rsidR="00006781" w:rsidRPr="00300406" w:rsidRDefault="00006781" w:rsidP="00006781">
      <w:pPr>
        <w:spacing w:line="260" w:lineRule="atLeast"/>
        <w:ind w:hanging="1"/>
        <w:rPr>
          <w:rFonts w:cs="Verdana"/>
          <w:szCs w:val="18"/>
        </w:rPr>
      </w:pPr>
      <w:proofErr w:type="gramStart"/>
      <w:r w:rsidRPr="00300406">
        <w:rPr>
          <w:rFonts w:cs="Verdana"/>
          <w:szCs w:val="18"/>
        </w:rPr>
        <w:t>Ja /</w:t>
      </w:r>
      <w:proofErr w:type="gramEnd"/>
      <w:r w:rsidRPr="00300406">
        <w:rPr>
          <w:rFonts w:cs="Verdana"/>
          <w:szCs w:val="18"/>
        </w:rPr>
        <w:t xml:space="preserve"> nee (doorhalen wat niet van toepassing is)</w:t>
      </w:r>
    </w:p>
    <w:p w14:paraId="31A74091" w14:textId="77777777" w:rsidR="00006781" w:rsidRPr="00300406" w:rsidRDefault="00006781" w:rsidP="00006781">
      <w:pPr>
        <w:spacing w:line="260" w:lineRule="atLeast"/>
        <w:ind w:hanging="1"/>
        <w:rPr>
          <w:rFonts w:cs="Verdana"/>
          <w:szCs w:val="18"/>
        </w:rPr>
      </w:pPr>
    </w:p>
    <w:p w14:paraId="7864B830" w14:textId="77777777" w:rsidR="00006781" w:rsidRPr="00300406" w:rsidRDefault="00006781" w:rsidP="00006781">
      <w:pPr>
        <w:spacing w:line="260" w:lineRule="atLeast"/>
        <w:rPr>
          <w:rFonts w:cs="Verdana"/>
          <w:szCs w:val="18"/>
        </w:rPr>
      </w:pPr>
      <w:r w:rsidRPr="00300406">
        <w:rPr>
          <w:rFonts w:cs="Verdana"/>
          <w:szCs w:val="18"/>
        </w:rPr>
        <w:t>Zo ja, vermeld de aard van de betreffende conflicterende belangen.</w:t>
      </w:r>
    </w:p>
    <w:p w14:paraId="4AFB0E83" w14:textId="77777777" w:rsidR="00006781" w:rsidRPr="00300406" w:rsidRDefault="00006781" w:rsidP="00006781">
      <w:pPr>
        <w:spacing w:line="260" w:lineRule="atLeast"/>
        <w:rPr>
          <w:rFonts w:cs="Verdana"/>
          <w:szCs w:val="18"/>
        </w:rPr>
      </w:pPr>
    </w:p>
    <w:p w14:paraId="1C6881D9" w14:textId="77777777" w:rsidR="00006781" w:rsidRPr="00300406" w:rsidRDefault="00006781" w:rsidP="00006781">
      <w:pPr>
        <w:spacing w:line="260" w:lineRule="atLeast"/>
        <w:rPr>
          <w:rFonts w:cs="Verdana"/>
          <w:szCs w:val="18"/>
        </w:rPr>
      </w:pPr>
      <w:r w:rsidRPr="00300406">
        <w:rPr>
          <w:rFonts w:cs="Verdana"/>
          <w:szCs w:val="18"/>
        </w:rPr>
        <w:t>…………………………………………………………………………………………………………………………………………</w:t>
      </w:r>
    </w:p>
    <w:p w14:paraId="704A1588" w14:textId="77777777" w:rsidR="00006781" w:rsidRPr="00300406" w:rsidRDefault="00006781" w:rsidP="00006781">
      <w:pPr>
        <w:spacing w:line="260" w:lineRule="atLeast"/>
        <w:rPr>
          <w:rFonts w:cs="Verdana"/>
          <w:szCs w:val="18"/>
        </w:rPr>
      </w:pPr>
      <w:r w:rsidRPr="00300406">
        <w:rPr>
          <w:rFonts w:cs="Verdana"/>
          <w:szCs w:val="18"/>
        </w:rPr>
        <w:t>…………………………………………………………………………………………………………………………………………</w:t>
      </w:r>
    </w:p>
    <w:p w14:paraId="6528E8FB" w14:textId="77777777" w:rsidR="00006781" w:rsidRPr="00300406" w:rsidRDefault="00006781" w:rsidP="00006781">
      <w:pPr>
        <w:spacing w:line="260" w:lineRule="atLeast"/>
        <w:rPr>
          <w:rFonts w:cs="Verdana"/>
          <w:szCs w:val="18"/>
        </w:rPr>
      </w:pPr>
      <w:r w:rsidRPr="00300406">
        <w:rPr>
          <w:rFonts w:cs="Verdana"/>
          <w:szCs w:val="18"/>
        </w:rPr>
        <w:t>…………………………………………………………………………………………………………………………………………</w:t>
      </w:r>
    </w:p>
    <w:p w14:paraId="6D7ED8A5" w14:textId="77777777" w:rsidR="00006781" w:rsidRDefault="00006781" w:rsidP="00006781">
      <w:pPr>
        <w:spacing w:line="260" w:lineRule="atLeast"/>
        <w:rPr>
          <w:rFonts w:cs="Verdana"/>
          <w:szCs w:val="18"/>
        </w:rPr>
      </w:pPr>
    </w:p>
    <w:p w14:paraId="364A2E9F" w14:textId="77777777" w:rsidR="00006781" w:rsidRPr="00300406" w:rsidRDefault="00006781" w:rsidP="00006781">
      <w:pPr>
        <w:spacing w:line="260" w:lineRule="atLeast"/>
        <w:rPr>
          <w:rFonts w:cs="Verdana"/>
          <w:szCs w:val="18"/>
        </w:rPr>
      </w:pPr>
    </w:p>
    <w:p w14:paraId="56EB6D31" w14:textId="77777777" w:rsidR="00006781" w:rsidRPr="00F85D23" w:rsidRDefault="00006781" w:rsidP="00006781">
      <w:pPr>
        <w:numPr>
          <w:ilvl w:val="0"/>
          <w:numId w:val="33"/>
        </w:numPr>
        <w:tabs>
          <w:tab w:val="clear" w:pos="720"/>
        </w:tabs>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20C8CC11" w14:textId="77777777" w:rsidR="00006781" w:rsidRDefault="00006781" w:rsidP="00006781">
      <w:pPr>
        <w:rPr>
          <w:rFonts w:cs="Verdana"/>
        </w:rPr>
      </w:pPr>
    </w:p>
    <w:p w14:paraId="524964CB" w14:textId="77777777" w:rsidR="00006781" w:rsidRPr="00401722" w:rsidRDefault="00006781" w:rsidP="00006781">
      <w:pPr>
        <w:numPr>
          <w:ilvl w:val="1"/>
          <w:numId w:val="33"/>
        </w:numPr>
        <w:spacing w:line="260" w:lineRule="atLeast"/>
        <w:ind w:left="0"/>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64AC978F" w14:textId="77777777" w:rsidR="00006781" w:rsidRDefault="00006781" w:rsidP="00006781">
      <w:pPr>
        <w:pStyle w:val="Lijstalinea"/>
        <w:rPr>
          <w:rFonts w:cs="Verdana"/>
        </w:rPr>
      </w:pPr>
    </w:p>
    <w:p w14:paraId="4C3F44A8" w14:textId="77777777" w:rsidR="00006781" w:rsidRPr="0093681B" w:rsidRDefault="00006781" w:rsidP="00006781">
      <w:pPr>
        <w:rPr>
          <w:rFonts w:cs="Verdana"/>
        </w:rPr>
      </w:pPr>
      <w:proofErr w:type="gramStart"/>
      <w:r w:rsidRPr="0093681B">
        <w:rPr>
          <w:rFonts w:cs="Verdana"/>
        </w:rPr>
        <w:t>Ja /</w:t>
      </w:r>
      <w:proofErr w:type="gramEnd"/>
      <w:r w:rsidRPr="0093681B">
        <w:rPr>
          <w:rFonts w:cs="Verdana"/>
        </w:rPr>
        <w:t xml:space="preserve"> nee (doorhalen wat niet van toepassing is)</w:t>
      </w:r>
    </w:p>
    <w:p w14:paraId="3239B69A" w14:textId="77777777" w:rsidR="00006781" w:rsidRDefault="00006781" w:rsidP="00006781">
      <w:pPr>
        <w:rPr>
          <w:rFonts w:cs="Verdana"/>
        </w:rPr>
      </w:pPr>
    </w:p>
    <w:p w14:paraId="6B1EF60E" w14:textId="77777777" w:rsidR="00006781" w:rsidRPr="00401722" w:rsidRDefault="00006781" w:rsidP="00006781">
      <w:pPr>
        <w:numPr>
          <w:ilvl w:val="1"/>
          <w:numId w:val="33"/>
        </w:numPr>
        <w:spacing w:line="260" w:lineRule="atLeast"/>
        <w:ind w:left="0"/>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DD25533" w14:textId="77777777" w:rsidR="00006781" w:rsidRDefault="00006781" w:rsidP="00006781">
      <w:pPr>
        <w:rPr>
          <w:rFonts w:cs="Verdana"/>
        </w:rPr>
      </w:pPr>
    </w:p>
    <w:p w14:paraId="291B3E66" w14:textId="77777777" w:rsidR="00006781" w:rsidRPr="006D42A6" w:rsidRDefault="00006781" w:rsidP="00006781">
      <w:pPr>
        <w:rPr>
          <w:rFonts w:cs="Verdana"/>
        </w:rPr>
      </w:pPr>
      <w:proofErr w:type="gramStart"/>
      <w:r w:rsidRPr="006D42A6">
        <w:rPr>
          <w:rFonts w:cs="Verdana"/>
        </w:rPr>
        <w:t>Ja /</w:t>
      </w:r>
      <w:proofErr w:type="gramEnd"/>
      <w:r w:rsidRPr="006D42A6">
        <w:rPr>
          <w:rFonts w:cs="Verdana"/>
        </w:rPr>
        <w:t xml:space="preserve"> nee (doorhalen wat niet van toepassing is)</w:t>
      </w:r>
    </w:p>
    <w:p w14:paraId="1535A3BA" w14:textId="77777777" w:rsidR="00006781" w:rsidRDefault="00006781" w:rsidP="00006781">
      <w:pPr>
        <w:rPr>
          <w:rFonts w:cs="Verdana"/>
        </w:rPr>
      </w:pPr>
    </w:p>
    <w:p w14:paraId="45D6D3C9" w14:textId="77777777" w:rsidR="00006781" w:rsidRPr="00B065DC" w:rsidRDefault="00006781" w:rsidP="00006781">
      <w:pPr>
        <w:numPr>
          <w:ilvl w:val="1"/>
          <w:numId w:val="33"/>
        </w:numPr>
        <w:spacing w:line="260" w:lineRule="atLeast"/>
        <w:ind w:left="0"/>
        <w:rPr>
          <w:rFonts w:cs="Verdana"/>
          <w:szCs w:val="18"/>
        </w:rPr>
      </w:pPr>
      <w:r w:rsidRPr="00401722">
        <w:rPr>
          <w:rFonts w:cs="Verdana"/>
          <w:szCs w:val="18"/>
        </w:rPr>
        <w:t>Handelt de onderneming namens of op aanwijzing van een entiteit als bedoeld bij vraag 4.1 of 4.2?</w:t>
      </w:r>
    </w:p>
    <w:p w14:paraId="5D87AF38" w14:textId="77777777" w:rsidR="00006781" w:rsidRDefault="00006781" w:rsidP="00006781">
      <w:pPr>
        <w:rPr>
          <w:rFonts w:cs="Verdana"/>
        </w:rPr>
      </w:pPr>
    </w:p>
    <w:p w14:paraId="3959D215" w14:textId="77777777" w:rsidR="00006781" w:rsidRDefault="00006781" w:rsidP="00006781">
      <w:pPr>
        <w:spacing w:line="260" w:lineRule="atLeast"/>
        <w:rPr>
          <w:rFonts w:cs="Verdana"/>
        </w:rPr>
      </w:pPr>
      <w:proofErr w:type="gramStart"/>
      <w:r w:rsidRPr="00A12536">
        <w:rPr>
          <w:rFonts w:cs="Verdana"/>
        </w:rPr>
        <w:t>Ja /</w:t>
      </w:r>
      <w:proofErr w:type="gramEnd"/>
      <w:r w:rsidRPr="00A12536">
        <w:rPr>
          <w:rFonts w:cs="Verdana"/>
        </w:rPr>
        <w:t xml:space="preserve"> nee (doorhalen wat niet van toepassing is)</w:t>
      </w:r>
    </w:p>
    <w:p w14:paraId="45DD4832" w14:textId="77777777" w:rsidR="00006781" w:rsidRDefault="00006781" w:rsidP="00006781">
      <w:pPr>
        <w:spacing w:line="260" w:lineRule="atLeast"/>
        <w:rPr>
          <w:rFonts w:cs="Verdana"/>
          <w:szCs w:val="18"/>
        </w:rPr>
      </w:pPr>
    </w:p>
    <w:p w14:paraId="55277477" w14:textId="77777777" w:rsidR="00006781" w:rsidRPr="00B065DC" w:rsidRDefault="00006781" w:rsidP="00006781">
      <w:pPr>
        <w:numPr>
          <w:ilvl w:val="1"/>
          <w:numId w:val="33"/>
        </w:numPr>
        <w:spacing w:line="260" w:lineRule="atLeast"/>
        <w:ind w:left="0"/>
        <w:rPr>
          <w:rFonts w:cs="Verdana"/>
          <w:szCs w:val="18"/>
        </w:rPr>
      </w:pPr>
      <w:r w:rsidRPr="00401722">
        <w:rPr>
          <w:rFonts w:cs="Verdana"/>
          <w:szCs w:val="18"/>
        </w:rPr>
        <w:t xml:space="preserve">Maakt de onderneming gebruik van een onderaannemer, leverancier of andere entiteit, waarbij de prestatie van deze betrokkene meer dan 10% van de waarde van de onderhavige opdracht vertegenwoordigt terwijl </w:t>
      </w:r>
      <w:proofErr w:type="gramStart"/>
      <w:r w:rsidRPr="00401722">
        <w:rPr>
          <w:rFonts w:cs="Verdana"/>
          <w:szCs w:val="18"/>
        </w:rPr>
        <w:t>tevens</w:t>
      </w:r>
      <w:proofErr w:type="gramEnd"/>
      <w:r w:rsidRPr="00401722">
        <w:rPr>
          <w:rFonts w:cs="Verdana"/>
          <w:szCs w:val="18"/>
        </w:rPr>
        <w:t xml:space="preserve"> voor deze betrokkene één </w:t>
      </w:r>
      <w:proofErr w:type="gramStart"/>
      <w:r w:rsidRPr="00401722">
        <w:rPr>
          <w:rFonts w:cs="Verdana"/>
          <w:szCs w:val="18"/>
        </w:rPr>
        <w:t>van  bovenstaande</w:t>
      </w:r>
      <w:proofErr w:type="gramEnd"/>
      <w:r w:rsidRPr="00401722">
        <w:rPr>
          <w:rFonts w:cs="Verdana"/>
          <w:szCs w:val="18"/>
        </w:rPr>
        <w:t xml:space="preserve"> vragen 4.1 t/m 4.3 met “ja” beantwoord moet worden?</w:t>
      </w:r>
    </w:p>
    <w:p w14:paraId="65ABCBF3" w14:textId="77777777" w:rsidR="00006781" w:rsidRDefault="00006781" w:rsidP="00006781">
      <w:pPr>
        <w:rPr>
          <w:rFonts w:cs="Verdana"/>
        </w:rPr>
      </w:pPr>
    </w:p>
    <w:p w14:paraId="0ABC1780" w14:textId="77777777" w:rsidR="00006781" w:rsidRDefault="00006781" w:rsidP="00006781">
      <w:pPr>
        <w:rPr>
          <w:rFonts w:cs="Verdana"/>
        </w:rPr>
      </w:pPr>
      <w:proofErr w:type="gramStart"/>
      <w:r w:rsidRPr="00A12536">
        <w:rPr>
          <w:rFonts w:cs="Verdana"/>
        </w:rPr>
        <w:t>Ja /</w:t>
      </w:r>
      <w:proofErr w:type="gramEnd"/>
      <w:r w:rsidRPr="00A12536">
        <w:rPr>
          <w:rFonts w:cs="Verdana"/>
        </w:rPr>
        <w:t xml:space="preserve"> nee (doorhalen wat niet van toepassing is)</w:t>
      </w:r>
    </w:p>
    <w:p w14:paraId="6CDE4464" w14:textId="77777777" w:rsidR="00006781" w:rsidRDefault="00006781" w:rsidP="00006781">
      <w:pPr>
        <w:spacing w:line="260" w:lineRule="atLeast"/>
        <w:rPr>
          <w:rFonts w:cs="Verdana"/>
          <w:szCs w:val="18"/>
        </w:rPr>
      </w:pPr>
    </w:p>
    <w:p w14:paraId="25F2A7B1" w14:textId="77777777" w:rsidR="00006781" w:rsidRPr="00300406" w:rsidRDefault="00006781" w:rsidP="00006781">
      <w:pPr>
        <w:spacing w:line="260" w:lineRule="atLeast"/>
        <w:rPr>
          <w:rFonts w:cs="Verdana"/>
          <w:szCs w:val="18"/>
        </w:rPr>
      </w:pPr>
    </w:p>
    <w:p w14:paraId="6917F269" w14:textId="77777777" w:rsidR="00006781" w:rsidRPr="00300406" w:rsidRDefault="00006781" w:rsidP="00006781">
      <w:pPr>
        <w:spacing w:line="260" w:lineRule="atLeast"/>
        <w:ind w:left="352" w:hanging="352"/>
        <w:rPr>
          <w:rFonts w:cs="Verdana"/>
          <w:b/>
          <w:bCs/>
          <w:szCs w:val="18"/>
        </w:rPr>
      </w:pPr>
      <w:r w:rsidRPr="00300406">
        <w:rPr>
          <w:rFonts w:cs="Verdana"/>
          <w:b/>
          <w:bCs/>
          <w:szCs w:val="18"/>
        </w:rPr>
        <w:t>VERKLARING</w:t>
      </w:r>
    </w:p>
    <w:p w14:paraId="56BBA06D" w14:textId="77777777" w:rsidR="00006781" w:rsidRPr="00300406" w:rsidRDefault="00006781" w:rsidP="00006781">
      <w:pPr>
        <w:spacing w:line="260" w:lineRule="atLeast"/>
        <w:ind w:left="352" w:hanging="352"/>
        <w:rPr>
          <w:rFonts w:cs="Verdana"/>
          <w:szCs w:val="18"/>
        </w:rPr>
      </w:pPr>
    </w:p>
    <w:p w14:paraId="77066038" w14:textId="77777777" w:rsidR="00006781" w:rsidRPr="00300406" w:rsidRDefault="00006781" w:rsidP="00006781">
      <w:pPr>
        <w:spacing w:line="260" w:lineRule="atLeast"/>
        <w:ind w:left="352" w:hanging="352"/>
        <w:rPr>
          <w:rFonts w:cs="Verdana"/>
          <w:szCs w:val="18"/>
        </w:rPr>
      </w:pPr>
      <w:r w:rsidRPr="00300406">
        <w:rPr>
          <w:rFonts w:cs="Verdana"/>
          <w:szCs w:val="18"/>
        </w:rPr>
        <w:t>Ondergetekende verklaart dat:</w:t>
      </w:r>
    </w:p>
    <w:p w14:paraId="4AA63064" w14:textId="77777777" w:rsidR="00006781" w:rsidRPr="00300406" w:rsidRDefault="00006781" w:rsidP="00006781">
      <w:pPr>
        <w:numPr>
          <w:ilvl w:val="0"/>
          <w:numId w:val="38"/>
        </w:numPr>
        <w:tabs>
          <w:tab w:val="clear" w:pos="-540"/>
          <w:tab w:val="num" w:pos="1080"/>
        </w:tabs>
        <w:ind w:left="352" w:hanging="352"/>
        <w:rPr>
          <w:rFonts w:cs="V&amp;W Syntax (Adobe)"/>
        </w:rPr>
      </w:pPr>
      <w:proofErr w:type="gramStart"/>
      <w:r w:rsidRPr="00300406">
        <w:rPr>
          <w:rFonts w:cs="V&amp;W Syntax (Adobe)"/>
        </w:rPr>
        <w:t>de</w:t>
      </w:r>
      <w:proofErr w:type="gramEnd"/>
      <w:r w:rsidRPr="00300406">
        <w:rPr>
          <w:rFonts w:cs="V&amp;W Syntax (Adobe)"/>
        </w:rPr>
        <w:t xml:space="preserve"> in </w:t>
      </w:r>
      <w:r w:rsidRPr="00300406">
        <w:rPr>
          <w:rFonts w:cs="RijksoverheidSansText-Regular"/>
          <w:szCs w:val="16"/>
        </w:rPr>
        <w:t>deze vragenlijst opgenomen vragen volledig en naar waarheid zijn beantwoord;</w:t>
      </w:r>
    </w:p>
    <w:p w14:paraId="649B4378" w14:textId="77777777" w:rsidR="00006781" w:rsidRPr="00300406" w:rsidRDefault="00006781" w:rsidP="00006781">
      <w:pPr>
        <w:numPr>
          <w:ilvl w:val="0"/>
          <w:numId w:val="38"/>
        </w:numPr>
        <w:tabs>
          <w:tab w:val="clear" w:pos="-540"/>
          <w:tab w:val="num" w:pos="1080"/>
        </w:tabs>
        <w:ind w:left="352" w:hanging="352"/>
        <w:rPr>
          <w:rFonts w:cs="V&amp;W Syntax (Adobe)"/>
        </w:rPr>
      </w:pPr>
      <w:proofErr w:type="gramStart"/>
      <w:r w:rsidRPr="00300406">
        <w:rPr>
          <w:rFonts w:cs="V&amp;W Syntax (Adobe)"/>
        </w:rPr>
        <w:t>hij</w:t>
      </w:r>
      <w:proofErr w:type="gramEnd"/>
      <w:r w:rsidRPr="00300406">
        <w:rPr>
          <w:rFonts w:cs="V&amp;W Syntax (Adobe)"/>
        </w:rPr>
        <w:t xml:space="preserve">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337835F3" w14:textId="77777777" w:rsidR="00006781" w:rsidRPr="00300406" w:rsidRDefault="00006781" w:rsidP="00006781">
      <w:pPr>
        <w:numPr>
          <w:ilvl w:val="0"/>
          <w:numId w:val="38"/>
        </w:numPr>
        <w:tabs>
          <w:tab w:val="clear" w:pos="-540"/>
          <w:tab w:val="num" w:pos="1080"/>
        </w:tabs>
        <w:ind w:left="352" w:hanging="352"/>
        <w:rPr>
          <w:rFonts w:cs="V&amp;W Syntax (Adobe)"/>
        </w:rPr>
      </w:pPr>
      <w:proofErr w:type="gramStart"/>
      <w:r w:rsidRPr="00300406">
        <w:rPr>
          <w:rFonts w:cs="RijksoverheidSansText-Regular"/>
          <w:szCs w:val="16"/>
        </w:rPr>
        <w:t>er</w:t>
      </w:r>
      <w:proofErr w:type="gramEnd"/>
      <w:r w:rsidRPr="00300406">
        <w:rPr>
          <w:rFonts w:cs="RijksoverheidSansText-Regular"/>
          <w:szCs w:val="16"/>
        </w:rPr>
        <w:t xml:space="preserve"> in de tekst van deze vragenlijst geen wijzigingen zijn aangebracht;</w:t>
      </w:r>
    </w:p>
    <w:p w14:paraId="25BA7F93" w14:textId="77777777" w:rsidR="00006781" w:rsidRPr="00300406" w:rsidRDefault="00006781" w:rsidP="00006781">
      <w:pPr>
        <w:numPr>
          <w:ilvl w:val="0"/>
          <w:numId w:val="38"/>
        </w:numPr>
        <w:tabs>
          <w:tab w:val="clear" w:pos="-540"/>
          <w:tab w:val="num" w:pos="1080"/>
        </w:tabs>
        <w:ind w:left="352" w:hanging="352"/>
        <w:rPr>
          <w:rFonts w:cs="V&amp;W Syntax (Adobe)"/>
        </w:rPr>
      </w:pPr>
      <w:proofErr w:type="gramStart"/>
      <w:r w:rsidRPr="00300406">
        <w:rPr>
          <w:rFonts w:cs="V&amp;W Syntax (Adobe)"/>
        </w:rPr>
        <w:t>deze</w:t>
      </w:r>
      <w:proofErr w:type="gramEnd"/>
      <w:r w:rsidRPr="00300406">
        <w:rPr>
          <w:rFonts w:cs="V&amp;W Syntax (Adobe)"/>
        </w:rPr>
        <w:t xml:space="preserve"> </w:t>
      </w:r>
      <w:r w:rsidRPr="00300406">
        <w:rPr>
          <w:rFonts w:cs="RijksoverheidSansText-Regular"/>
          <w:szCs w:val="16"/>
        </w:rPr>
        <w:t xml:space="preserve">vragenlijst is ondertekend door een daartoe, </w:t>
      </w:r>
      <w:proofErr w:type="gramStart"/>
      <w:r w:rsidRPr="00300406">
        <w:rPr>
          <w:rFonts w:cs="RijksoverheidSansText-Regular"/>
          <w:szCs w:val="16"/>
        </w:rPr>
        <w:t>blijkens</w:t>
      </w:r>
      <w:proofErr w:type="gramEnd"/>
      <w:r w:rsidRPr="00300406">
        <w:rPr>
          <w:rFonts w:cs="RijksoverheidSansText-Regular"/>
          <w:szCs w:val="16"/>
        </w:rPr>
        <w:t xml:space="preserve"> het handelsregister, dan wel een overeenkomstig register van het land van vestiging van de onderneming, vertegenwoordigingsbevoegde,</w:t>
      </w:r>
    </w:p>
    <w:p w14:paraId="7EBCEB23" w14:textId="77777777" w:rsidR="00006781" w:rsidRPr="00300406" w:rsidRDefault="00006781" w:rsidP="00006781">
      <w:pPr>
        <w:tabs>
          <w:tab w:val="num" w:pos="540"/>
        </w:tabs>
        <w:ind w:left="352" w:hanging="352"/>
        <w:rPr>
          <w:rFonts w:cs="RijksoverheidSansText-Regular"/>
          <w:szCs w:val="16"/>
        </w:rPr>
      </w:pPr>
    </w:p>
    <w:p w14:paraId="30959B85" w14:textId="77777777" w:rsidR="00006781" w:rsidRPr="009305BA" w:rsidRDefault="00006781" w:rsidP="00006781">
      <w:pPr>
        <w:pStyle w:val="Broodtekst"/>
        <w:rPr>
          <w:b/>
        </w:rPr>
      </w:pPr>
      <w:r w:rsidRPr="00300406">
        <w:rPr>
          <w:b/>
        </w:rPr>
        <w:t>Ondertekening</w:t>
      </w:r>
    </w:p>
    <w:p w14:paraId="767C1641" w14:textId="77777777" w:rsidR="00006781" w:rsidRPr="00300406" w:rsidRDefault="00006781" w:rsidP="00006781">
      <w:pPr>
        <w:pStyle w:val="Broodtekst"/>
      </w:pPr>
    </w:p>
    <w:p w14:paraId="116EACC2" w14:textId="77777777" w:rsidR="00006781" w:rsidRPr="00300406" w:rsidRDefault="00006781" w:rsidP="00006781">
      <w:pPr>
        <w:rPr>
          <w:rFonts w:cs="V&amp;W Syntax (Adobe)"/>
          <w:b/>
        </w:rPr>
      </w:pPr>
      <w:r w:rsidRPr="00300406">
        <w:t xml:space="preserve">De aanvullende eigen verklaring dient digitaal te worden ondertekend </w:t>
      </w:r>
      <w:proofErr w:type="gramStart"/>
      <w:r w:rsidRPr="00300406">
        <w:t>conform</w:t>
      </w:r>
      <w:proofErr w:type="gramEnd"/>
      <w:r w:rsidRPr="00300406">
        <w:t xml:space="preserve"> </w:t>
      </w:r>
      <w:bookmarkStart w:id="2" w:name="bwAP_NO_aan40"/>
      <w:r w:rsidRPr="002E7AF2">
        <w:rPr>
          <w:color w:val="000000"/>
        </w:rPr>
        <w:t>paragraaf 4.3 respectievelijk</w:t>
      </w:r>
      <w:bookmarkEnd w:id="2"/>
      <w:r w:rsidRPr="00300406">
        <w:rPr>
          <w:color w:val="000000" w:themeColor="text1"/>
        </w:rPr>
        <w:t xml:space="preserve"> </w:t>
      </w:r>
      <w:r w:rsidRPr="00300406">
        <w:t xml:space="preserve">paragraaf </w:t>
      </w:r>
      <w:bookmarkStart w:id="3" w:name="bwParagraaf_nr_631_6"/>
      <w:r>
        <w:t>6.3.1</w:t>
      </w:r>
      <w:bookmarkEnd w:id="3"/>
      <w:r w:rsidRPr="00300406">
        <w:rPr>
          <w:color w:val="000000" w:themeColor="text1"/>
        </w:rPr>
        <w:t>.</w:t>
      </w:r>
    </w:p>
    <w:p w14:paraId="4C176868" w14:textId="77777777" w:rsidR="003F5EB0" w:rsidRPr="003F5EB0" w:rsidRDefault="003F5EB0" w:rsidP="003F5EB0"/>
    <w:sectPr w:rsidR="003F5EB0" w:rsidRPr="003F5EB0" w:rsidSect="000B3F9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A322A" w14:textId="77777777" w:rsidR="00EF280B" w:rsidRDefault="00EF280B" w:rsidP="0088501B">
      <w:r>
        <w:separator/>
      </w:r>
    </w:p>
  </w:endnote>
  <w:endnote w:type="continuationSeparator" w:id="0">
    <w:p w14:paraId="6C51FB46" w14:textId="77777777" w:rsidR="00EF280B" w:rsidRDefault="00EF280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Sylfaen"/>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B107"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EE3D"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21A80"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C49DD" w14:textId="77777777" w:rsidR="00EF280B" w:rsidRDefault="00EF280B" w:rsidP="0088501B">
      <w:r>
        <w:separator/>
      </w:r>
    </w:p>
  </w:footnote>
  <w:footnote w:type="continuationSeparator" w:id="0">
    <w:p w14:paraId="6F740331" w14:textId="77777777" w:rsidR="00EF280B" w:rsidRDefault="00EF280B" w:rsidP="0088501B">
      <w:r>
        <w:continuationSeparator/>
      </w:r>
    </w:p>
  </w:footnote>
  <w:footnote w:id="1">
    <w:p w14:paraId="5DE64CBE" w14:textId="77777777" w:rsidR="00006781" w:rsidRPr="006B36CC" w:rsidRDefault="00006781" w:rsidP="00006781">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917A0"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BE28"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4ED1"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51185510"/>
    <w:lvl w:ilvl="0">
      <w:start w:val="1"/>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895505921">
    <w:abstractNumId w:val="10"/>
  </w:num>
  <w:num w:numId="2" w16cid:durableId="112335225">
    <w:abstractNumId w:val="12"/>
  </w:num>
  <w:num w:numId="3" w16cid:durableId="303121699">
    <w:abstractNumId w:val="32"/>
  </w:num>
  <w:num w:numId="4" w16cid:durableId="1902210964">
    <w:abstractNumId w:val="11"/>
  </w:num>
  <w:num w:numId="5" w16cid:durableId="1687244601">
    <w:abstractNumId w:val="18"/>
  </w:num>
  <w:num w:numId="6" w16cid:durableId="178550400">
    <w:abstractNumId w:val="22"/>
  </w:num>
  <w:num w:numId="7" w16cid:durableId="1330981209">
    <w:abstractNumId w:val="2"/>
  </w:num>
  <w:num w:numId="8" w16cid:durableId="1773740595">
    <w:abstractNumId w:val="1"/>
  </w:num>
  <w:num w:numId="9" w16cid:durableId="353773703">
    <w:abstractNumId w:val="0"/>
  </w:num>
  <w:num w:numId="10" w16cid:durableId="1452701325">
    <w:abstractNumId w:val="8"/>
  </w:num>
  <w:num w:numId="11" w16cid:durableId="791363768">
    <w:abstractNumId w:val="6"/>
  </w:num>
  <w:num w:numId="12" w16cid:durableId="2045595674">
    <w:abstractNumId w:val="6"/>
  </w:num>
  <w:num w:numId="13" w16cid:durableId="780538104">
    <w:abstractNumId w:val="33"/>
  </w:num>
  <w:num w:numId="14" w16cid:durableId="1154486627">
    <w:abstractNumId w:val="3"/>
  </w:num>
  <w:num w:numId="15" w16cid:durableId="1711414652">
    <w:abstractNumId w:val="19"/>
  </w:num>
  <w:num w:numId="16" w16cid:durableId="1795979247">
    <w:abstractNumId w:val="26"/>
  </w:num>
  <w:num w:numId="17" w16cid:durableId="634990573">
    <w:abstractNumId w:val="9"/>
  </w:num>
  <w:num w:numId="18" w16cid:durableId="2051831989">
    <w:abstractNumId w:val="23"/>
  </w:num>
  <w:num w:numId="19" w16cid:durableId="1502895461">
    <w:abstractNumId w:val="35"/>
  </w:num>
  <w:num w:numId="20" w16cid:durableId="1620142648">
    <w:abstractNumId w:val="13"/>
  </w:num>
  <w:num w:numId="21" w16cid:durableId="620109881">
    <w:abstractNumId w:val="25"/>
  </w:num>
  <w:num w:numId="22" w16cid:durableId="1120763703">
    <w:abstractNumId w:val="29"/>
  </w:num>
  <w:num w:numId="23" w16cid:durableId="1307583133">
    <w:abstractNumId w:val="21"/>
  </w:num>
  <w:num w:numId="24" w16cid:durableId="1437630200">
    <w:abstractNumId w:val="31"/>
  </w:num>
  <w:num w:numId="25" w16cid:durableId="1209298007">
    <w:abstractNumId w:val="30"/>
  </w:num>
  <w:num w:numId="26" w16cid:durableId="1894190919">
    <w:abstractNumId w:val="7"/>
  </w:num>
  <w:num w:numId="27" w16cid:durableId="279187350">
    <w:abstractNumId w:val="17"/>
  </w:num>
  <w:num w:numId="28" w16cid:durableId="1669751903">
    <w:abstractNumId w:val="24"/>
  </w:num>
  <w:num w:numId="29" w16cid:durableId="2051877804">
    <w:abstractNumId w:val="4"/>
  </w:num>
  <w:num w:numId="30" w16cid:durableId="1789928318">
    <w:abstractNumId w:val="14"/>
  </w:num>
  <w:num w:numId="31" w16cid:durableId="467628348">
    <w:abstractNumId w:val="27"/>
  </w:num>
  <w:num w:numId="32" w16cid:durableId="292370428">
    <w:abstractNumId w:val="16"/>
  </w:num>
  <w:num w:numId="33" w16cid:durableId="2021657783">
    <w:abstractNumId w:val="36"/>
  </w:num>
  <w:num w:numId="34" w16cid:durableId="1355841412">
    <w:abstractNumId w:val="5"/>
  </w:num>
  <w:num w:numId="35" w16cid:durableId="2108772572">
    <w:abstractNumId w:val="34"/>
  </w:num>
  <w:num w:numId="36" w16cid:durableId="1689016503">
    <w:abstractNumId w:val="28"/>
  </w:num>
  <w:num w:numId="37" w16cid:durableId="946891724">
    <w:abstractNumId w:val="20"/>
  </w:num>
  <w:num w:numId="38" w16cid:durableId="18190357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81"/>
    <w:rsid w:val="00006781"/>
    <w:rsid w:val="00043163"/>
    <w:rsid w:val="00056D70"/>
    <w:rsid w:val="000B3F94"/>
    <w:rsid w:val="000E1F3B"/>
    <w:rsid w:val="00173156"/>
    <w:rsid w:val="001D6F03"/>
    <w:rsid w:val="002A6578"/>
    <w:rsid w:val="002B1092"/>
    <w:rsid w:val="002E0FD2"/>
    <w:rsid w:val="0038549E"/>
    <w:rsid w:val="003C4BF2"/>
    <w:rsid w:val="003D2E3B"/>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BB4784"/>
    <w:rsid w:val="00C36FAA"/>
    <w:rsid w:val="00C465FA"/>
    <w:rsid w:val="00C71133"/>
    <w:rsid w:val="00C71ED8"/>
    <w:rsid w:val="00CA55CC"/>
    <w:rsid w:val="00CB3317"/>
    <w:rsid w:val="00DA3555"/>
    <w:rsid w:val="00E456EE"/>
    <w:rsid w:val="00ED7AB9"/>
    <w:rsid w:val="00EE5BBE"/>
    <w:rsid w:val="00EF280B"/>
    <w:rsid w:val="00F65492"/>
    <w:rsid w:val="00F76A8B"/>
    <w:rsid w:val="00F94E6C"/>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C2D12"/>
  <w15:chartTrackingRefBased/>
  <w15:docId w15:val="{6A2E78F5-A058-455F-BB09-F99AD9163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006781"/>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00678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00678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00678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00678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00678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0678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0678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06781"/>
    <w:rPr>
      <w:rFonts w:eastAsiaTheme="majorEastAsia" w:cstheme="majorBidi"/>
      <w:color w:val="272727" w:themeColor="text1" w:themeTint="D8"/>
    </w:rPr>
  </w:style>
  <w:style w:type="paragraph" w:customStyle="1" w:styleId="Broodtekst">
    <w:name w:val="Broodtekst"/>
    <w:basedOn w:val="Standaard"/>
    <w:link w:val="BroodtekstChar"/>
    <w:qFormat/>
    <w:rsid w:val="00006781"/>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006781"/>
    <w:rPr>
      <w:rFonts w:cs="Times New Roman"/>
      <w:vertAlign w:val="superscript"/>
    </w:rPr>
  </w:style>
  <w:style w:type="paragraph" w:styleId="Voetnoottekst">
    <w:name w:val="footnote text"/>
    <w:basedOn w:val="Standaard"/>
    <w:link w:val="VoetnoottekstChar"/>
    <w:rsid w:val="00006781"/>
    <w:pPr>
      <w:spacing w:line="180" w:lineRule="atLeast"/>
    </w:pPr>
    <w:rPr>
      <w:sz w:val="13"/>
      <w:szCs w:val="20"/>
    </w:rPr>
  </w:style>
  <w:style w:type="character" w:customStyle="1" w:styleId="VoetnoottekstChar">
    <w:name w:val="Voetnoottekst Char"/>
    <w:basedOn w:val="Standaardalinea-lettertype"/>
    <w:link w:val="Voetnoottekst"/>
    <w:rsid w:val="00006781"/>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006781"/>
    <w:pPr>
      <w:numPr>
        <w:ilvl w:val="1"/>
        <w:numId w:val="32"/>
      </w:numPr>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006781"/>
    <w:pPr>
      <w:numPr>
        <w:ilvl w:val="2"/>
        <w:numId w:val="32"/>
      </w:numPr>
      <w:spacing w:before="240"/>
      <w:ind w:left="681" w:hanging="227"/>
      <w:outlineLvl w:val="2"/>
    </w:pPr>
    <w:rPr>
      <w:i/>
    </w:rPr>
  </w:style>
  <w:style w:type="paragraph" w:customStyle="1" w:styleId="BijlageGenummerdKop">
    <w:name w:val="BijlageGenummerdKop"/>
    <w:next w:val="Broodtekst"/>
    <w:link w:val="BijlageGenummerdKopChar"/>
    <w:uiPriority w:val="12"/>
    <w:qFormat/>
    <w:rsid w:val="00006781"/>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006781"/>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006781"/>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D1BDB89E70613541888F97DA557EA71E" ma:contentTypeVersion="40" ma:contentTypeDescription="Een nieuw document maken." ma:contentTypeScope="" ma:versionID="475f8eb6cd938bf90838cdb8960849a1">
  <xsd:schema xmlns:xsd="http://www.w3.org/2001/XMLSchema" xmlns:xs="http://www.w3.org/2001/XMLSchema" xmlns:p="http://schemas.microsoft.com/office/2006/metadata/properties" xmlns:ns1="http://schemas.microsoft.com/sharepoint/v3" xmlns:ns2="cb665cb2-4c1b-4338-95f1-4dd7cd771ce0" xmlns:ns3="4019946f-2e1a-4164-b5b8-0624f1a5af19" targetNamespace="http://schemas.microsoft.com/office/2006/metadata/properties" ma:root="true" ma:fieldsID="eb9bb14f37076205a89ad8b3792800e7" ns1:_="" ns2:_="" ns3:_="">
    <xsd:import namespace="http://schemas.microsoft.com/sharepoint/v3"/>
    <xsd:import namespace="cb665cb2-4c1b-4338-95f1-4dd7cd771ce0"/>
    <xsd:import namespace="4019946f-2e1a-4164-b5b8-0624f1a5af19"/>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Definitief"/>
          <xsd:enumeration value="Concept"/>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f547de64-dfb0-4c9b-b9c6-4532041cbed0}" ma:internalName="TaxCatchAll" ma:readOnly="false" ma:showField="CatchAllData" ma:web="4019946f-2e1a-4164-b5b8-0624f1a5af19">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f547de64-dfb0-4c9b-b9c6-4532041cbed0}" ma:internalName="TaxCatchAllLabel" ma:readOnly="true" ma:showField="CatchAllDataLabel" ma:web="4019946f-2e1a-4164-b5b8-0624f1a5af19">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1;#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19946f-2e1a-4164-b5b8-0624f1a5af19"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haredContentType xmlns="Microsoft.SharePoint.Taxonomy.ContentTypeSync" SourceId="ae033921-439f-46ba-b586-0b8c8775f769" ContentTypeId="0x0101006D56A7865C58A149A83C55730CE7EA18"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4019946f-2e1a-4164-b5b8-0624f1a5af19">CON00-1129730146-52497</_dlc_DocId>
    <TaxCatchAll xmlns="cb665cb2-4c1b-4338-95f1-4dd7cd771ce0">
      <Value>20</Value>
      <Value>1</Value>
      <Value>127</Value>
    </TaxCatchAll>
    <md4a5e6ab761404298864f0be17ffc0c xmlns="cb665cb2-4c1b-4338-95f1-4dd7cd771ce0">
      <Terms xmlns="http://schemas.microsoft.com/office/infopath/2007/PartnerControls"/>
    </md4a5e6ab761404298864f0be17ffc0c>
    <j4385b9e35ef42c5bc2f4b49e945d3d0 xmlns="cb665cb2-4c1b-4338-95f1-4dd7cd771ce0">
      <Terms xmlns="http://schemas.microsoft.com/office/infopath/2007/PartnerControls"/>
    </j4385b9e35ef42c5bc2f4b49e945d3d0>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TermInfo xmlns="http://schemas.microsoft.com/office/infopath/2007/PartnerControls">
          <TermName xmlns="http://schemas.microsoft.com/office/infopath/2007/PartnerControls">Beheersen realisatiecontract</TermName>
          <TermId xmlns="http://schemas.microsoft.com/office/infopath/2007/PartnerControls">2a0aa98b-cead-4fce-adec-4b3e767d3ecb</TermId>
        </TermInfo>
      </Terms>
    </e28f84c711554a75a94a2dfe3a3bea15>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Rapport</TermName>
          <TermId xmlns="http://schemas.microsoft.com/office/infopath/2007/PartnerControls">bfa7f66c-aa00-4490-8df5-b251e53a94db</TermId>
        </TermInfo>
      </Terms>
    </ka142704ec404179bc6dc96ce8d3373c>
    <_dlc_DocIdUrl xmlns="4019946f-2e1a-4164-b5b8-0624f1a5af19">
      <Url>https://connect.sp02.rws.nl/sites/con0000094/_layouts/15/DocIdRedir.aspx?ID=CON00-1129730146-52497</Url>
      <Description>CON00-1129730146-52497</Description>
    </_dlc_DocIdUrl>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Status xmlns="cb665cb2-4c1b-4338-95f1-4dd7cd771ce0">Concept</Connect-Status>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Connect-AuteurExtern xmlns="cb665cb2-4c1b-4338-95f1-4dd7cd771ce0" xsi:nil="true"/>
    <Connect-TechnischManager xmlns="cb665cb2-4c1b-4338-95f1-4dd7cd771ce0">
      <UserInfo>
        <DisplayName/>
        <AccountId xsi:nil="true"/>
        <AccountType/>
      </UserInfo>
    </Connect-TechnischManager>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92EDA7C2-3A36-42DE-94C1-8667CAD89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4019946f-2e1a-4164-b5b8-0624f1a5a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3098AC-EADC-420D-99A7-E85070EF5D84}">
  <ds:schemaRefs>
    <ds:schemaRef ds:uri="http://schemas.microsoft.com/sharepoint/v3/contenttype/forms"/>
  </ds:schemaRefs>
</ds:datastoreItem>
</file>

<file path=customXml/itemProps3.xml><?xml version="1.0" encoding="utf-8"?>
<ds:datastoreItem xmlns:ds="http://schemas.openxmlformats.org/officeDocument/2006/customXml" ds:itemID="{C1603AD5-8137-4A32-A1E1-9F6760C9C933}">
  <ds:schemaRefs>
    <ds:schemaRef ds:uri="Microsoft.SharePoint.Taxonomy.ContentTypeSync"/>
  </ds:schemaRefs>
</ds:datastoreItem>
</file>

<file path=customXml/itemProps4.xml><?xml version="1.0" encoding="utf-8"?>
<ds:datastoreItem xmlns:ds="http://schemas.openxmlformats.org/officeDocument/2006/customXml" ds:itemID="{01733D74-CFB8-43C8-AEDD-79CE4BBAABD9}">
  <ds:schemaRefs>
    <ds:schemaRef ds:uri="http://schemas.microsoft.com/sharepoint/events"/>
  </ds:schemaRefs>
</ds:datastoreItem>
</file>

<file path=customXml/itemProps5.xml><?xml version="1.0" encoding="utf-8"?>
<ds:datastoreItem xmlns:ds="http://schemas.openxmlformats.org/officeDocument/2006/customXml" ds:itemID="{B1DFE066-F6BA-4882-BDCF-1B992059C3BC}">
  <ds:schemaRefs>
    <ds:schemaRef ds:uri="http://schemas.microsoft.com/office/2006/metadata/properties"/>
    <ds:schemaRef ds:uri="http://schemas.microsoft.com/office/infopath/2007/PartnerControls"/>
    <ds:schemaRef ds:uri="4019946f-2e1a-4164-b5b8-0624f1a5af19"/>
    <ds:schemaRef ds:uri="cb665cb2-4c1b-4338-95f1-4dd7cd771ce0"/>
    <ds:schemaRef ds:uri="http://schemas.microsoft.com/sharepoint/v3"/>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1287</Words>
  <Characters>7082</Characters>
  <Application>Microsoft Office Word</Application>
  <DocSecurity>0</DocSecurity>
  <Lines>59</Lines>
  <Paragraphs>16</Paragraphs>
  <ScaleCrop>false</ScaleCrop>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Brandt, Jessica (RWS PPO)</dc:creator>
  <cp:keywords/>
  <dc:description/>
  <cp:lastModifiedBy>Swart, Monique de (RWS PPO)</cp:lastModifiedBy>
  <cp:revision>2</cp:revision>
  <dcterms:created xsi:type="dcterms:W3CDTF">2026-08-31T10:48:00Z</dcterms:created>
  <dcterms:modified xsi:type="dcterms:W3CDTF">2026-08-31T10:48:00Z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nect-DatumRegistratie">
    <vt:filetime>2026-04-21T09:00:00Z</vt:filetime>
  </property>
  <property fmtid="{D5CDD505-2E9C-101B-9397-08002B2CF9AE}" pid="3" name="Connect-Documenttype">
    <vt:lpwstr>127;#Rapport|bfa7f66c-aa00-4490-8df5-b251e53a94db</vt:lpwstr>
  </property>
  <property fmtid="{D5CDD505-2E9C-101B-9397-08002B2CF9AE}" pid="4" name="TaxKeyword">
    <vt:lpwstr/>
  </property>
  <property fmtid="{D5CDD505-2E9C-101B-9397-08002B2CF9AE}" pid="5" name="j7965235a8fd41fb89d2a664ecf0f7a1">
    <vt:lpwstr/>
  </property>
  <property fmtid="{D5CDD505-2E9C-101B-9397-08002B2CF9AE}" pid="6" name="Vertrouwelijkheidsniveau">
    <vt:lpwstr>1;#RWS Bedrijfsvertrouwelijk/geen|1523f3d8-a3f5-4033-a4d4-a04bf7d6d8cc</vt:lpwstr>
  </property>
  <property fmtid="{D5CDD505-2E9C-101B-9397-08002B2CF9AE}" pid="7" name="Connect-SEfase">
    <vt:lpwstr/>
  </property>
  <property fmtid="{D5CDD505-2E9C-101B-9397-08002B2CF9AE}" pid="8" name="ContentTypeId">
    <vt:lpwstr>0x0101006D56A7865C58A149A83C55730CE7EA1800D1BDB89E70613541888F97DA557EA71E</vt:lpwstr>
  </property>
  <property fmtid="{D5CDD505-2E9C-101B-9397-08002B2CF9AE}" pid="9" name="Connect-Organisatie">
    <vt:lpwstr/>
  </property>
  <property fmtid="{D5CDD505-2E9C-101B-9397-08002B2CF9AE}" pid="10" name="Connect-Organisatieonderdeel">
    <vt:lpwstr/>
  </property>
  <property fmtid="{D5CDD505-2E9C-101B-9397-08002B2CF9AE}" pid="11" name="mf6f48d2ac1943c283ed42563d4d533a">
    <vt:lpwstr/>
  </property>
  <property fmtid="{D5CDD505-2E9C-101B-9397-08002B2CF9AE}" pid="12" name="Connect-Vertrouwelijkheid">
    <vt:lpwstr>1;#RWS Bedrijfsvertrouwelijk/geen|1523f3d8-a3f5-4033-a4d4-a04bf7d6d8cc</vt:lpwstr>
  </property>
  <property fmtid="{D5CDD505-2E9C-101B-9397-08002B2CF9AE}" pid="13" name="_dlc_DocIdItemGuid">
    <vt:lpwstr>e268fa37-8dc6-4f4c-81c0-43ab0b378e07</vt:lpwstr>
  </property>
  <property fmtid="{D5CDD505-2E9C-101B-9397-08002B2CF9AE}" pid="14" name="i46f98b730024353908c2481a802f561">
    <vt:lpwstr>RWS Bedrijfsvertrouwelijk/geen|1523f3d8-a3f5-4033-a4d4-a04bf7d6d8cc</vt:lpwstr>
  </property>
  <property fmtid="{D5CDD505-2E9C-101B-9397-08002B2CF9AE}" pid="15" name="Connect-IPMrol">
    <vt:lpwstr/>
  </property>
  <property fmtid="{D5CDD505-2E9C-101B-9397-08002B2CF9AE}" pid="16" name="Connect-Classificatiecode">
    <vt:lpwstr/>
  </property>
  <property fmtid="{D5CDD505-2E9C-101B-9397-08002B2CF9AE}" pid="17" name="Connect-Activiteit">
    <vt:lpwstr>20;#Beheersen realisatiecontract|2a0aa98b-cead-4fce-adec-4b3e767d3ecb</vt:lpwstr>
  </property>
</Properties>
</file>